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8A8" w:rsidRPr="001C332D" w:rsidRDefault="009A48A8" w:rsidP="009A48A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33F7B">
        <w:rPr>
          <w:rFonts w:ascii="Arial" w:eastAsia="MS Mincho" w:hAnsi="Arial" w:cs="Arial"/>
          <w:b/>
          <w:sz w:val="24"/>
          <w:szCs w:val="24"/>
          <w:lang w:eastAsia="ja-JP"/>
        </w:rPr>
        <w:t>25</w:t>
      </w:r>
      <w:r w:rsidR="00133F7B">
        <w:rPr>
          <w:rFonts w:ascii="Arial" w:hAnsi="Arial" w:cs="Arial" w:hint="eastAsia"/>
          <w:b/>
          <w:sz w:val="24"/>
          <w:szCs w:val="24"/>
          <w:lang w:eastAsia="zh-CN"/>
        </w:rPr>
        <w:t>2</w:t>
      </w:r>
      <w:r w:rsidR="00133F7B">
        <w:rPr>
          <w:rFonts w:ascii="Arial" w:hAnsi="Arial" w:cs="Arial" w:hint="eastAsia"/>
          <w:b/>
          <w:sz w:val="24"/>
          <w:szCs w:val="24"/>
          <w:lang w:eastAsia="zh-CN"/>
        </w:rPr>
        <w:t>657</w:t>
      </w:r>
      <w:proofErr w:type="gramEnd"/>
    </w:p>
    <w:p w:rsidR="009A48A8" w:rsidRPr="000D6532" w:rsidRDefault="009A48A8" w:rsidP="009A48A8">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D2679D">
        <w:rPr>
          <w:rFonts w:ascii="Arial" w:hAnsi="Arial" w:cs="Arial" w:hint="eastAsia"/>
          <w:i/>
          <w:sz w:val="24"/>
          <w:szCs w:val="24"/>
          <w:lang w:eastAsia="zh-CN"/>
        </w:rPr>
        <w:t>2190</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bookmarkStart w:id="0" w:name="OLE_LINK11"/>
      <w:r w:rsidR="000061EF" w:rsidRPr="000061EF">
        <w:rPr>
          <w:rFonts w:ascii="Arial" w:hAnsi="Arial" w:cs="Arial"/>
          <w:b/>
          <w:bCs/>
          <w:lang w:eastAsia="zh-CN"/>
        </w:rPr>
        <w:t>Move W.1</w:t>
      </w:r>
      <w:r w:rsidR="007655D9">
        <w:rPr>
          <w:rFonts w:ascii="Arial" w:hAnsi="Arial" w:cs="Arial"/>
          <w:b/>
          <w:bCs/>
          <w:lang w:eastAsia="zh-CN"/>
        </w:rPr>
        <w:t xml:space="preserve"> UC</w:t>
      </w:r>
      <w:r w:rsidR="00F54427">
        <w:rPr>
          <w:rFonts w:ascii="Arial" w:hAnsi="Arial" w:cs="Arial"/>
          <w:b/>
          <w:bCs/>
          <w:lang w:eastAsia="zh-CN"/>
        </w:rPr>
        <w:t xml:space="preserve"> to Clause </w:t>
      </w:r>
      <w:r w:rsidR="000061EF" w:rsidRPr="000061EF">
        <w:rPr>
          <w:rFonts w:ascii="Arial" w:hAnsi="Arial" w:cs="Arial"/>
          <w:b/>
          <w:bCs/>
          <w:lang w:eastAsia="zh-CN"/>
        </w:rPr>
        <w:t>9 Immersive Communication</w:t>
      </w:r>
      <w:bookmarkEnd w:id="0"/>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B866DD">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D37676">
        <w:rPr>
          <w:rFonts w:ascii="Arial" w:hAnsi="Arial" w:cs="Arial"/>
          <w:b/>
          <w:bCs/>
          <w:lang w:eastAsia="zh-CN"/>
        </w:rPr>
        <w:t>9</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c"/>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9B3602">
        <w:rPr>
          <w:rFonts w:ascii="Arial" w:hAnsi="Arial" w:cs="Arial"/>
          <w:i/>
          <w:sz w:val="22"/>
          <w:szCs w:val="22"/>
          <w:lang w:eastAsia="zh-CN"/>
        </w:rPr>
        <w:t>to move the agreed use case W.1 to Clause 9 Immersive Communication.</w:t>
      </w:r>
    </w:p>
    <w:p w:rsidR="007D0F45" w:rsidRDefault="00E770BA">
      <w:pPr>
        <w:pStyle w:val="CRCoverPage"/>
        <w:rPr>
          <w:b/>
        </w:rPr>
      </w:pPr>
      <w:r>
        <w:rPr>
          <w:b/>
        </w:rPr>
        <w:t>1. Introduction</w:t>
      </w:r>
    </w:p>
    <w:p w:rsidR="00DA1C59" w:rsidRDefault="00DA1C59">
      <w:pPr>
        <w:pStyle w:val="CRCoverPage"/>
        <w:rPr>
          <w:rFonts w:ascii="Times New Roman" w:hAnsi="Times New Roman"/>
          <w:lang w:eastAsia="zh-CN"/>
        </w:rPr>
      </w:pPr>
      <w:r w:rsidRPr="00DA1C59">
        <w:rPr>
          <w:rFonts w:ascii="Times New Roman" w:hAnsi="Times New Roman"/>
          <w:lang w:eastAsia="zh-CN"/>
        </w:rPr>
        <w:t>Use case of coordinating computing and communication for XR rendering was approved in SA1 #108 meeting and included in TR as W.1 before how to organize computing relevant cases was clear. According to the study progress, the computing relevant topics were all discussed in the associated service use cases, thus this contribution proposes to move W.1 UC to clause 9 immersive communication following the same principle.</w:t>
      </w:r>
    </w:p>
    <w:p w:rsidR="00793CA1" w:rsidRDefault="00E770BA" w:rsidP="00524220">
      <w:pPr>
        <w:pStyle w:val="CRCoverPage"/>
        <w:rPr>
          <w:b/>
          <w:lang w:val="en-US"/>
        </w:rPr>
      </w:pPr>
      <w:r>
        <w:rPr>
          <w:b/>
          <w:lang w:val="en-US"/>
        </w:rPr>
        <w:t>2. Reason for Change</w:t>
      </w:r>
    </w:p>
    <w:p w:rsidR="00524220" w:rsidRDefault="00FC731A" w:rsidP="00524220">
      <w:pPr>
        <w:pStyle w:val="CRCoverPage"/>
        <w:rPr>
          <w:rFonts w:ascii="Times New Roman" w:hAnsi="Times New Roman"/>
          <w:lang w:eastAsia="zh-CN"/>
        </w:rPr>
      </w:pPr>
      <w:r>
        <w:rPr>
          <w:rFonts w:ascii="Times New Roman" w:hAnsi="Times New Roman"/>
          <w:lang w:val="en-US" w:eastAsia="zh-CN"/>
        </w:rPr>
        <w:t xml:space="preserve">W.1 content is specific to XR service, </w:t>
      </w:r>
      <w:r w:rsidR="00A56B2D">
        <w:rPr>
          <w:rFonts w:ascii="Times New Roman" w:hAnsi="Times New Roman"/>
          <w:lang w:val="en-US" w:eastAsia="zh-CN"/>
        </w:rPr>
        <w:t xml:space="preserve">so it’s </w:t>
      </w:r>
      <w:r w:rsidR="00486FED">
        <w:rPr>
          <w:rFonts w:ascii="Times New Roman" w:hAnsi="Times New Roman"/>
          <w:lang w:val="en-US" w:eastAsia="zh-CN"/>
        </w:rPr>
        <w:t>proposed</w:t>
      </w:r>
      <w:r w:rsidR="00A56B2D">
        <w:rPr>
          <w:rFonts w:ascii="Times New Roman" w:hAnsi="Times New Roman"/>
          <w:lang w:val="en-US" w:eastAsia="zh-CN"/>
        </w:rPr>
        <w:t xml:space="preserve"> </w:t>
      </w:r>
      <w:r>
        <w:rPr>
          <w:rFonts w:ascii="Times New Roman" w:hAnsi="Times New Roman"/>
          <w:lang w:val="en-US" w:eastAsia="zh-CN"/>
        </w:rPr>
        <w:t xml:space="preserve">to </w:t>
      </w:r>
      <w:r w:rsidR="00C66013">
        <w:rPr>
          <w:rFonts w:ascii="Times New Roman" w:hAnsi="Times New Roman"/>
          <w:lang w:val="en-US" w:eastAsia="zh-CN"/>
        </w:rPr>
        <w:t>move</w:t>
      </w:r>
      <w:r w:rsidR="008829A1">
        <w:rPr>
          <w:rFonts w:ascii="Times New Roman" w:hAnsi="Times New Roman"/>
          <w:lang w:eastAsia="zh-CN"/>
        </w:rPr>
        <w:t xml:space="preserve"> W.1 UC to clause 9 I</w:t>
      </w:r>
      <w:r w:rsidRPr="00DA1C59">
        <w:rPr>
          <w:rFonts w:ascii="Times New Roman" w:hAnsi="Times New Roman"/>
          <w:lang w:eastAsia="zh-CN"/>
        </w:rPr>
        <w:t xml:space="preserve">mmersive </w:t>
      </w:r>
      <w:r w:rsidR="008829A1">
        <w:rPr>
          <w:rFonts w:ascii="Times New Roman" w:hAnsi="Times New Roman"/>
          <w:lang w:eastAsia="zh-CN"/>
        </w:rPr>
        <w:t>C</w:t>
      </w:r>
      <w:r w:rsidR="00C66013" w:rsidRPr="00DA1C59">
        <w:rPr>
          <w:rFonts w:ascii="Times New Roman" w:hAnsi="Times New Roman"/>
          <w:lang w:eastAsia="zh-CN"/>
        </w:rPr>
        <w:t>ommu</w:t>
      </w:r>
      <w:r w:rsidR="00A21944">
        <w:rPr>
          <w:rFonts w:ascii="Times New Roman" w:hAnsi="Times New Roman"/>
          <w:lang w:eastAsia="zh-CN"/>
        </w:rPr>
        <w:t>nication</w:t>
      </w:r>
      <w:r>
        <w:rPr>
          <w:rFonts w:ascii="Times New Roman" w:hAnsi="Times New Roman"/>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02311F">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OLE_LINK16"/>
      <w:r>
        <w:rPr>
          <w:rFonts w:ascii="Arial" w:hAnsi="Arial" w:cs="Arial"/>
          <w:color w:val="0000FF"/>
          <w:sz w:val="28"/>
          <w:szCs w:val="28"/>
        </w:rPr>
        <w:t>* * * First Change * * * *</w:t>
      </w:r>
    </w:p>
    <w:p w:rsidR="00FB3E70" w:rsidRDefault="00A73D8C" w:rsidP="00FB3E70">
      <w:pPr>
        <w:pStyle w:val="21"/>
        <w:rPr>
          <w:ins w:id="2" w:author="Qing Wan" w:date="2025-05-06T12:20:00Z"/>
          <w:lang w:eastAsia="zh-CN"/>
        </w:rPr>
      </w:pPr>
      <w:bookmarkStart w:id="3" w:name="_GoBack"/>
      <w:bookmarkEnd w:id="1"/>
      <w:proofErr w:type="gramStart"/>
      <w:ins w:id="4" w:author="Qing Wan" w:date="2025-05-06T12:20:00Z">
        <w:r>
          <w:t>9.</w:t>
        </w:r>
      </w:ins>
      <w:bookmarkEnd w:id="3"/>
      <w:ins w:id="5" w:author="Qing" w:date="2025-05-21T23:23:00Z">
        <w:r w:rsidR="00044312">
          <w:rPr>
            <w:rFonts w:hint="eastAsia"/>
            <w:lang w:eastAsia="zh-CN"/>
          </w:rPr>
          <w:t>X</w:t>
        </w:r>
      </w:ins>
      <w:proofErr w:type="gramEnd"/>
      <w:ins w:id="6" w:author="Qing Wan" w:date="2025-05-06T12:20:00Z">
        <w:r w:rsidR="00FB3E70">
          <w:tab/>
          <w:t>Use case on coordinating computing and communication for XR rendering</w:t>
        </w:r>
      </w:ins>
    </w:p>
    <w:p w:rsidR="00FB3E70" w:rsidRDefault="007B595D" w:rsidP="00FB3E70">
      <w:pPr>
        <w:pStyle w:val="31"/>
        <w:rPr>
          <w:ins w:id="7" w:author="Qing Wan" w:date="2025-05-06T12:20:00Z"/>
          <w:lang w:eastAsia="zh-CN"/>
        </w:rPr>
      </w:pPr>
      <w:proofErr w:type="gramStart"/>
      <w:ins w:id="8" w:author="Qing Wan" w:date="2025-05-06T12:21:00Z">
        <w:r>
          <w:t>9.</w:t>
        </w:r>
      </w:ins>
      <w:bookmarkStart w:id="9" w:name="OLE_LINK99"/>
      <w:ins w:id="10" w:author="Qing" w:date="2025-05-21T23:23:00Z">
        <w:r w:rsidR="00044312">
          <w:rPr>
            <w:rFonts w:hint="eastAsia"/>
            <w:lang w:eastAsia="zh-CN"/>
          </w:rPr>
          <w:t>x</w:t>
        </w:r>
      </w:ins>
      <w:bookmarkEnd w:id="9"/>
      <w:ins w:id="11" w:author="Qing Wan" w:date="2025-05-06T12:20:00Z">
        <w:r w:rsidR="00FB3E70">
          <w:t>.1</w:t>
        </w:r>
        <w:proofErr w:type="gramEnd"/>
        <w:r w:rsidR="00FB3E70">
          <w:tab/>
          <w:t>Description</w:t>
        </w:r>
      </w:ins>
    </w:p>
    <w:p w:rsidR="00FB3E70" w:rsidRDefault="00FB3E70" w:rsidP="00FB3E70">
      <w:pPr>
        <w:rPr>
          <w:ins w:id="12" w:author="Qing Wan" w:date="2025-05-06T12:20:00Z"/>
          <w:lang w:eastAsia="zh-CN"/>
        </w:rPr>
      </w:pPr>
      <w:ins w:id="13" w:author="Qing Wan" w:date="2025-05-06T12:20:00Z">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entire applications. The ITU-R report [</w:t>
        </w:r>
        <w:r>
          <w:rPr>
            <w:rFonts w:hint="eastAsia"/>
            <w:lang w:val="en-US" w:eastAsia="zh-CN"/>
          </w:rPr>
          <w:t>39</w:t>
        </w:r>
        <w:r>
          <w:rPr>
            <w:rFonts w:hint="eastAsia"/>
            <w:lang w:eastAsia="zh-CN"/>
          </w:rPr>
          <w:t xml:space="preserve">] </w:t>
        </w:r>
        <w:r>
          <w:rPr>
            <w:lang w:eastAsia="zh-CN"/>
          </w:rPr>
          <w:t xml:space="preserve">points out </w:t>
        </w:r>
        <w:r>
          <w:rPr>
            <w:rFonts w:hint="eastAsia"/>
            <w:lang w:val="en-US" w:eastAsia="zh-CN"/>
          </w:rPr>
          <w:t xml:space="preserve">that </w:t>
        </w:r>
        <w:r>
          <w:rPr>
            <w:lang w:eastAsia="zh-CN"/>
          </w:rPr>
          <w:t>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w:t>
        </w:r>
        <w:r>
          <w:rPr>
            <w:lang w:eastAsia="zh-CN"/>
          </w:rPr>
          <w:t xml:space="preserve"> </w:t>
        </w:r>
        <w:r>
          <w:rPr>
            <w:rFonts w:hint="eastAsia"/>
            <w:lang w:eastAsia="zh-CN"/>
          </w:rPr>
          <w:t>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may</w:t>
        </w:r>
        <w:r>
          <w:rPr>
            <w:rFonts w:hint="eastAsia"/>
            <w:lang w:eastAsia="zh-CN"/>
          </w:rPr>
          <w:t xml:space="preserve"> </w:t>
        </w:r>
        <w:r>
          <w:rPr>
            <w:lang w:eastAsia="zh-CN"/>
          </w:rPr>
          <w:t xml:space="preserve">cause </w:t>
        </w:r>
        <w:r>
          <w:rPr>
            <w:rFonts w:hint="eastAsia"/>
            <w:lang w:eastAsia="zh-CN"/>
          </w:rPr>
          <w:t xml:space="preserve">significant </w:t>
        </w:r>
        <w:r>
          <w:rPr>
            <w:lang w:eastAsia="zh-CN"/>
          </w:rPr>
          <w:t>negative</w:t>
        </w:r>
        <w:r>
          <w:rPr>
            <w:rFonts w:hint="eastAsia"/>
            <w:lang w:eastAsia="zh-CN"/>
          </w:rPr>
          <w:t xml:space="preserve"> impact on the performance of the end-to-end solution. </w:t>
        </w:r>
      </w:ins>
    </w:p>
    <w:p w:rsidR="00FB3E70" w:rsidRDefault="00FB3E70" w:rsidP="00FB3E70">
      <w:pPr>
        <w:rPr>
          <w:ins w:id="14" w:author="Qing Wan" w:date="2025-05-06T12:20:00Z"/>
          <w:lang w:eastAsia="zh-CN"/>
        </w:rPr>
      </w:pPr>
      <w:ins w:id="15" w:author="Qing Wan" w:date="2025-05-06T12:20:00Z">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w:t>
        </w:r>
        <w:r>
          <w:rPr>
            <w:rFonts w:hint="eastAsia"/>
            <w:lang w:val="en-US" w:eastAsia="zh-CN"/>
          </w:rPr>
          <w:t>s</w:t>
        </w:r>
        <w:r>
          <w:rPr>
            <w:rFonts w:hint="eastAsia"/>
            <w:lang w:eastAsia="zh-CN"/>
          </w:rPr>
          <w:t xml:space="preserv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resource </w:t>
        </w:r>
        <w:r>
          <w:rPr>
            <w:lang w:eastAsia="zh-CN"/>
          </w:rPr>
          <w:t xml:space="preserve">node </w:t>
        </w:r>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w:t>
        </w:r>
        <w:r>
          <w:rPr>
            <w:lang w:eastAsia="zh-CN"/>
          </w:rPr>
          <w:t>s</w:t>
        </w:r>
        <w:r>
          <w:rPr>
            <w:rFonts w:hint="eastAsia"/>
            <w:lang w:eastAsia="zh-CN"/>
          </w:rPr>
          <w:t xml:space="preserv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ins>
    </w:p>
    <w:p w:rsidR="00FB3E70" w:rsidRDefault="00FB3E70" w:rsidP="00FB3E70">
      <w:pPr>
        <w:rPr>
          <w:ins w:id="16" w:author="Qing Wan" w:date="2025-05-06T12:20:00Z"/>
          <w:lang w:eastAsia="zh-CN"/>
        </w:rPr>
      </w:pPr>
      <w:ins w:id="17" w:author="Qing Wan" w:date="2025-05-06T12:20:00Z">
        <w:r>
          <w:rPr>
            <w:rFonts w:hint="eastAsia"/>
            <w:lang w:eastAsia="zh-CN"/>
          </w:rPr>
          <w:lastRenderedPageBreak/>
          <w:t xml:space="preserve">The real-time rendering of 3D scenes in </w:t>
        </w:r>
        <w:r>
          <w:rPr>
            <w:lang w:eastAsia="zh-CN"/>
          </w:rPr>
          <w:t xml:space="preserve">a </w:t>
        </w:r>
        <w:r>
          <w:rPr>
            <w:rFonts w:hint="eastAsia"/>
            <w:lang w:eastAsia="zh-CN"/>
          </w:rPr>
          <w:t xml:space="preserve">large-scale XR application is a typical case of </w:t>
        </w:r>
        <w:r>
          <w:rPr>
            <w:lang w:eastAsia="zh-CN"/>
          </w:rPr>
          <w:t xml:space="preserve">a </w:t>
        </w:r>
        <w:r>
          <w:rPr>
            <w:rFonts w:hint="eastAsia"/>
            <w:lang w:eastAsia="zh-CN"/>
          </w:rPr>
          <w:t>computing-</w:t>
        </w:r>
        <w:r>
          <w:rPr>
            <w:lang w:eastAsia="zh-CN"/>
          </w:rPr>
          <w:t>intensive</w:t>
        </w:r>
        <w:r>
          <w:rPr>
            <w:rFonts w:hint="eastAsia"/>
            <w:lang w:eastAsia="zh-CN"/>
          </w:rPr>
          <w:t xml:space="preserve"> application, which requires large amount</w:t>
        </w:r>
        <w:r>
          <w:rPr>
            <w:lang w:eastAsia="zh-CN"/>
          </w:rPr>
          <w:t>s</w:t>
        </w:r>
        <w:r>
          <w:rPr>
            <w:rFonts w:hint="eastAsia"/>
            <w:lang w:eastAsia="zh-CN"/>
          </w:rPr>
          <w:t xml:space="preserve"> of calculation</w:t>
        </w:r>
        <w:r>
          <w:rPr>
            <w:lang w:eastAsia="zh-CN"/>
          </w:rPr>
          <w:t>s</w:t>
        </w:r>
        <w:r>
          <w:rPr>
            <w:rFonts w:hint="eastAsia"/>
            <w:lang w:eastAsia="zh-CN"/>
          </w:rPr>
          <w:t xml:space="preserve"> to handle the complicated model and texture mapping. </w:t>
        </w:r>
        <w:r>
          <w:rPr>
            <w:lang w:eastAsia="zh-CN"/>
          </w:rPr>
          <w:t>S</w:t>
        </w:r>
        <w:r>
          <w:rPr>
            <w:rFonts w:hint="eastAsia"/>
            <w:lang w:eastAsia="zh-CN"/>
          </w:rPr>
          <w:t>ometime</w:t>
        </w:r>
        <w:r>
          <w:rPr>
            <w:lang w:eastAsia="zh-CN"/>
          </w:rPr>
          <w:t>s</w:t>
        </w:r>
        <w:r>
          <w:rPr>
            <w:rFonts w:hint="eastAsia"/>
            <w:lang w:eastAsia="zh-CN"/>
          </w:rPr>
          <w:t xml:space="preserve"> limited to the capability of hardware, it is impossible for a single device to render the scene individually, and the distribution of the computing workload to other computing </w:t>
        </w:r>
        <w:r>
          <w:rPr>
            <w:lang w:eastAsia="zh-CN"/>
          </w:rPr>
          <w:t>resources</w:t>
        </w:r>
        <w:r>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 is difficult for the planned data transmission and computation to work together efficiently. </w:t>
        </w:r>
      </w:ins>
    </w:p>
    <w:p w:rsidR="00FB3E70" w:rsidRDefault="00FB3E70" w:rsidP="00FB3E70">
      <w:pPr>
        <w:rPr>
          <w:ins w:id="18" w:author="Qing Wan" w:date="2025-05-06T12:20:00Z"/>
          <w:lang w:eastAsia="zh-CN"/>
        </w:rPr>
      </w:pPr>
      <w:ins w:id="19" w:author="Qing Wan" w:date="2025-05-06T12:20:00Z">
        <w:r>
          <w:rPr>
            <w:lang w:eastAsia="zh-CN"/>
          </w:rPr>
          <w:t>T</w:t>
        </w:r>
        <w:r>
          <w:rPr>
            <w:rFonts w:hint="eastAsia"/>
            <w:lang w:eastAsia="zh-CN"/>
          </w:rPr>
          <w:t>his use case illustrates how the 6G system enables better user experience of split XR rendering via the coordination of computing resources and communication resources.</w:t>
        </w:r>
      </w:ins>
    </w:p>
    <w:p w:rsidR="00FB3E70" w:rsidRDefault="00FB3E70" w:rsidP="00FB3E70">
      <w:pPr>
        <w:pStyle w:val="TH"/>
        <w:rPr>
          <w:ins w:id="20" w:author="Qing Wan" w:date="2025-05-06T12:20:00Z"/>
          <w:lang w:eastAsia="zh-CN"/>
        </w:rPr>
      </w:pPr>
      <w:ins w:id="21" w:author="Qing Wan" w:date="2025-05-06T12:20:00Z">
        <w:r>
          <w:rPr>
            <w:noProof/>
            <w:lang w:val="en-US" w:eastAsia="zh-CN"/>
          </w:rPr>
          <w:drawing>
            <wp:inline distT="0" distB="0" distL="0" distR="0" wp14:anchorId="431426B0" wp14:editId="771D04DA">
              <wp:extent cx="3994150" cy="2119630"/>
              <wp:effectExtent l="0" t="0" r="139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ins>
    </w:p>
    <w:p w:rsidR="00FB3E70" w:rsidRDefault="00FB3E70" w:rsidP="00FB3E70">
      <w:pPr>
        <w:pStyle w:val="TF"/>
        <w:rPr>
          <w:ins w:id="22" w:author="Qing Wan" w:date="2025-05-06T12:20:00Z"/>
          <w:lang w:eastAsia="zh-CN"/>
        </w:rPr>
      </w:pPr>
      <w:proofErr w:type="gramStart"/>
      <w:ins w:id="23" w:author="Qing Wan" w:date="2025-05-06T12:20:00Z">
        <w:r>
          <w:rPr>
            <w:lang w:eastAsia="zh-CN"/>
          </w:rPr>
          <w:t xml:space="preserve">Figure </w:t>
        </w:r>
      </w:ins>
      <w:ins w:id="24" w:author="Qing Wan" w:date="2025-05-06T12:21:00Z">
        <w:r w:rsidR="007B595D">
          <w:rPr>
            <w:lang w:eastAsia="zh-CN"/>
          </w:rPr>
          <w:t>9.</w:t>
        </w:r>
      </w:ins>
      <w:proofErr w:type="gramEnd"/>
      <w:ins w:id="25" w:author="Qing" w:date="2025-05-21T23:24:00Z">
        <w:r w:rsidR="00044312" w:rsidRPr="00044312">
          <w:rPr>
            <w:lang w:eastAsia="zh-CN"/>
          </w:rPr>
          <w:t xml:space="preserve"> </w:t>
        </w:r>
        <w:proofErr w:type="gramStart"/>
        <w:r w:rsidR="00044312">
          <w:rPr>
            <w:lang w:eastAsia="zh-CN"/>
          </w:rPr>
          <w:t>x</w:t>
        </w:r>
      </w:ins>
      <w:proofErr w:type="gramEnd"/>
      <w:ins w:id="26" w:author="Qing Wan" w:date="2025-05-06T12:21:00Z">
        <w:del w:id="27" w:author="Qing" w:date="2025-05-21T23:24:00Z">
          <w:r w:rsidR="007B595D" w:rsidDel="00044312">
            <w:rPr>
              <w:lang w:eastAsia="zh-CN"/>
            </w:rPr>
            <w:delText>5</w:delText>
          </w:r>
        </w:del>
      </w:ins>
      <w:ins w:id="28" w:author="Qing Wan" w:date="2025-05-06T12:20:00Z">
        <w:r>
          <w:rPr>
            <w:lang w:eastAsia="zh-CN"/>
          </w:rPr>
          <w:t>.1-1: Coordinating Computing and Communication for XR rendering</w:t>
        </w:r>
      </w:ins>
    </w:p>
    <w:p w:rsidR="00FB3E70" w:rsidRDefault="007B595D" w:rsidP="00FB3E70">
      <w:pPr>
        <w:pStyle w:val="31"/>
        <w:rPr>
          <w:ins w:id="29" w:author="Qing Wan" w:date="2025-05-06T12:20:00Z"/>
          <w:lang w:eastAsia="zh-CN"/>
        </w:rPr>
      </w:pPr>
      <w:proofErr w:type="gramStart"/>
      <w:ins w:id="30" w:author="Qing Wan" w:date="2025-05-06T12:21:00Z">
        <w:r>
          <w:t>9.</w:t>
        </w:r>
      </w:ins>
      <w:ins w:id="31" w:author="Qing" w:date="2025-05-21T23:24:00Z">
        <w:r w:rsidR="00044312">
          <w:rPr>
            <w:lang w:eastAsia="zh-CN"/>
          </w:rPr>
          <w:t>x</w:t>
        </w:r>
      </w:ins>
      <w:ins w:id="32" w:author="Qing Wan" w:date="2025-05-06T12:20:00Z">
        <w:r w:rsidR="00FB3E70">
          <w:t>.2</w:t>
        </w:r>
        <w:proofErr w:type="gramEnd"/>
        <w:r w:rsidR="00FB3E70">
          <w:tab/>
          <w:t>Pre-conditions</w:t>
        </w:r>
      </w:ins>
    </w:p>
    <w:p w:rsidR="00FB3E70" w:rsidRPr="00F505AC" w:rsidRDefault="00FB3E70" w:rsidP="00FB3E70">
      <w:pPr>
        <w:pStyle w:val="NO"/>
        <w:rPr>
          <w:ins w:id="33" w:author="Qing Wan" w:date="2025-05-06T12:20:00Z"/>
          <w:color w:val="FF0000"/>
          <w:lang w:eastAsia="zh-CN"/>
        </w:rPr>
      </w:pPr>
      <w:ins w:id="34" w:author="Qing Wan" w:date="2025-05-06T12:20:00Z">
        <w:r w:rsidRPr="00F505AC">
          <w:rPr>
            <w:color w:val="FF0000"/>
            <w:lang w:eastAsia="zh-CN"/>
          </w:rPr>
          <w:t>NOTE:</w:t>
        </w:r>
        <w:r w:rsidRPr="00F505AC">
          <w:rPr>
            <w:color w:val="FF0000"/>
            <w:lang w:eastAsia="zh-CN"/>
          </w:rPr>
          <w:tab/>
          <w:t>The term “6G core network” used in this use case does not imply any architectural assumption, e.g. whether 6G core network is a new or evolved core network (compared to 5G).</w:t>
        </w:r>
      </w:ins>
    </w:p>
    <w:p w:rsidR="00FB3E70" w:rsidRDefault="00FB3E70" w:rsidP="00FB3E70">
      <w:pPr>
        <w:rPr>
          <w:ins w:id="35" w:author="Qing Wan" w:date="2025-05-06T12:20:00Z"/>
          <w:lang w:eastAsia="zh-CN"/>
        </w:rPr>
      </w:pPr>
      <w:ins w:id="36" w:author="Qing Wan" w:date="2025-05-06T12:20:00Z">
        <w:r>
          <w:rPr>
            <w:rFonts w:hint="eastAsia"/>
          </w:rPr>
          <w:t>Several computing resource</w:t>
        </w:r>
        <w:r>
          <w:t xml:space="preserve">s </w:t>
        </w:r>
        <w:r>
          <w:rPr>
            <w:rFonts w:hint="eastAsia"/>
          </w:rPr>
          <w:t>(e.g. MEC servers, cloud computing cent</w:t>
        </w:r>
        <w:r>
          <w:t>re</w:t>
        </w:r>
        <w:r>
          <w:rPr>
            <w:rFonts w:hint="eastAsia"/>
          </w:rPr>
          <w:t xml:space="preserve">) for XR services are deployed </w:t>
        </w:r>
        <w:r>
          <w:t>distributed</w:t>
        </w:r>
        <w:r>
          <w:rPr>
            <w:rFonts w:hint="eastAsia"/>
          </w:rPr>
          <w:t xml:space="preserve"> in different locations and have been enrolled in 6G core network. MEC </w:t>
        </w:r>
        <w:r>
          <w:t>S</w:t>
        </w:r>
        <w:r>
          <w:rPr>
            <w:rFonts w:hint="eastAsia"/>
          </w:rPr>
          <w:t>erver</w:t>
        </w:r>
        <w:r>
          <w:t>s</w:t>
        </w:r>
        <w:r>
          <w:rPr>
            <w:rFonts w:hint="eastAsia"/>
          </w:rPr>
          <w:t xml:space="preserve"> A, B and C are provisioned as a part of rendering pipelines to execute render engine, engine adaption, rendering acceleration for the rendering task. </w:t>
        </w:r>
        <w:r>
          <w:t>The c</w:t>
        </w:r>
        <w:r>
          <w:rPr>
            <w:rFonts w:hint="eastAsia"/>
          </w:rPr>
          <w:t>loud computing centr</w:t>
        </w:r>
        <w:r>
          <w:t>e</w:t>
        </w:r>
        <w:r>
          <w:rPr>
            <w:rFonts w:hint="eastAsia"/>
          </w:rPr>
          <w:t xml:space="preserve"> is capable of all the functions for XR rendering. XR Application Platform provides the render services to various XR applications.</w:t>
        </w:r>
      </w:ins>
    </w:p>
    <w:p w:rsidR="00FB3E70" w:rsidRDefault="00FB3E70" w:rsidP="00FB3E70">
      <w:pPr>
        <w:rPr>
          <w:ins w:id="37" w:author="Qing Wan" w:date="2025-05-06T12:20:00Z"/>
          <w:lang w:eastAsia="zh-CN"/>
        </w:rPr>
      </w:pPr>
      <w:ins w:id="38" w:author="Qing Wan" w:date="2025-05-06T12:20:00Z">
        <w:r>
          <w:rPr>
            <w:rFonts w:hint="eastAsia"/>
          </w:rPr>
          <w:t xml:space="preserve">Task Management Server is responsible for task </w:t>
        </w:r>
        <w:proofErr w:type="spellStart"/>
        <w:r>
          <w:t>analys</w:t>
        </w:r>
        <w:proofErr w:type="spellEnd"/>
        <w:r>
          <w:rPr>
            <w:rFonts w:eastAsia="宋体" w:hint="eastAsia"/>
            <w:lang w:val="en-US" w:eastAsia="zh-CN"/>
          </w:rPr>
          <w:t>is</w:t>
        </w:r>
        <w:r>
          <w:rPr>
            <w:rFonts w:hint="eastAsia"/>
          </w:rPr>
          <w:t>, sub-task planning,</w:t>
        </w:r>
        <w:r>
          <w:t xml:space="preserve"> graphic</w:t>
        </w:r>
        <w:r>
          <w:rPr>
            <w:rFonts w:hint="eastAsia"/>
          </w:rPr>
          <w:t xml:space="preserve"> composition and etc.</w:t>
        </w:r>
      </w:ins>
    </w:p>
    <w:p w:rsidR="00FB3E70" w:rsidRDefault="00FB3E70" w:rsidP="00FB3E70">
      <w:pPr>
        <w:rPr>
          <w:ins w:id="39" w:author="Qing Wan" w:date="2025-05-06T12:20:00Z"/>
          <w:lang w:eastAsia="zh-CN"/>
        </w:rPr>
      </w:pPr>
      <w:ins w:id="40" w:author="Qing Wan" w:date="2025-05-06T12:20:00Z">
        <w:r>
          <w:t>T</w:t>
        </w:r>
        <w:r>
          <w:rPr>
            <w:rFonts w:hint="eastAsia"/>
          </w:rPr>
          <w:t xml:space="preserve">he UE supporting </w:t>
        </w:r>
        <w:r>
          <w:t xml:space="preserve">the </w:t>
        </w:r>
        <w:r>
          <w:rPr>
            <w:rFonts w:hint="eastAsia"/>
          </w:rPr>
          <w:t>XR application is the subscriber of the 6G network</w:t>
        </w:r>
        <w:r>
          <w:t xml:space="preserve">. It </w:t>
        </w:r>
        <w:r>
          <w:rPr>
            <w:rFonts w:hint="eastAsia"/>
          </w:rPr>
          <w:t>ha</w:t>
        </w:r>
        <w:r>
          <w:t xml:space="preserve">s registered to the 6G network and was </w:t>
        </w:r>
        <w:r>
          <w:rPr>
            <w:rFonts w:hint="eastAsia"/>
          </w:rPr>
          <w:t xml:space="preserve">authorized </w:t>
        </w:r>
        <w:r>
          <w:t xml:space="preserve">for </w:t>
        </w:r>
        <w:r>
          <w:rPr>
            <w:rFonts w:hint="eastAsia"/>
          </w:rPr>
          <w:t>the computing coordination service.</w:t>
        </w:r>
      </w:ins>
    </w:p>
    <w:p w:rsidR="00FB3E70" w:rsidRDefault="007B595D" w:rsidP="00FB3E70">
      <w:pPr>
        <w:pStyle w:val="31"/>
        <w:rPr>
          <w:ins w:id="41" w:author="Qing Wan" w:date="2025-05-06T12:20:00Z"/>
          <w:lang w:eastAsia="zh-CN"/>
        </w:rPr>
      </w:pPr>
      <w:proofErr w:type="gramStart"/>
      <w:ins w:id="42" w:author="Qing Wan" w:date="2025-05-06T12:21:00Z">
        <w:r>
          <w:t>9.</w:t>
        </w:r>
      </w:ins>
      <w:ins w:id="43" w:author="Qing" w:date="2025-05-21T23:24:00Z">
        <w:r w:rsidR="00044312">
          <w:rPr>
            <w:lang w:eastAsia="zh-CN"/>
          </w:rPr>
          <w:t>x</w:t>
        </w:r>
      </w:ins>
      <w:ins w:id="44" w:author="Qing Wan" w:date="2025-05-06T12:20:00Z">
        <w:r w:rsidR="00FB3E70">
          <w:t>.3</w:t>
        </w:r>
        <w:proofErr w:type="gramEnd"/>
        <w:r w:rsidR="00FB3E70">
          <w:tab/>
          <w:t>Service Flows</w:t>
        </w:r>
      </w:ins>
    </w:p>
    <w:p w:rsidR="00FB3E70" w:rsidRDefault="00FB3E70" w:rsidP="00FB3E70">
      <w:pPr>
        <w:pStyle w:val="B1"/>
        <w:rPr>
          <w:ins w:id="45" w:author="Qing Wan" w:date="2025-05-06T12:20:00Z"/>
          <w:lang w:eastAsia="zh-CN"/>
        </w:rPr>
      </w:pPr>
      <w:ins w:id="46" w:author="Qing Wan" w:date="2025-05-06T12:20:00Z">
        <w:r>
          <w:t>1.</w:t>
        </w:r>
        <w:r>
          <w:tab/>
        </w:r>
        <w:r>
          <w:rPr>
            <w:rFonts w:hint="eastAsia"/>
          </w:rPr>
          <w:t xml:space="preserve">Regarding </w:t>
        </w:r>
        <w:r>
          <w:t xml:space="preserve">the </w:t>
        </w:r>
        <w:r>
          <w:rPr>
            <w:rFonts w:hint="eastAsia"/>
          </w:rPr>
          <w:t>XR application</w:t>
        </w:r>
        <w:r>
          <w:t>'</w:t>
        </w:r>
        <w:r>
          <w:rPr>
            <w:rFonts w:hint="eastAsia"/>
          </w:rPr>
          <w:t xml:space="preserve">s need, </w:t>
        </w:r>
        <w:r>
          <w:t xml:space="preserve">the </w:t>
        </w:r>
        <w:r>
          <w:rPr>
            <w:rFonts w:hint="eastAsia"/>
          </w:rPr>
          <w:t xml:space="preserve">UE sends a request of XR rendering to </w:t>
        </w:r>
        <w:r>
          <w:t xml:space="preserve">the </w:t>
        </w:r>
        <w:r>
          <w:rPr>
            <w:rFonts w:hint="eastAsia"/>
          </w:rPr>
          <w:t>XR Application Platform</w:t>
        </w:r>
        <w:r>
          <w:t>.</w:t>
        </w:r>
      </w:ins>
    </w:p>
    <w:p w:rsidR="00FB3E70" w:rsidRDefault="00FB3E70" w:rsidP="00FB3E70">
      <w:pPr>
        <w:pStyle w:val="B1"/>
        <w:rPr>
          <w:ins w:id="47" w:author="Qing Wan" w:date="2025-05-06T12:20:00Z"/>
          <w:lang w:eastAsia="zh-CN"/>
        </w:rPr>
      </w:pPr>
      <w:ins w:id="48" w:author="Qing Wan" w:date="2025-05-06T12:20:00Z">
        <w:r>
          <w:t>2.</w:t>
        </w:r>
        <w:r>
          <w:tab/>
          <w:t xml:space="preserve">The </w:t>
        </w:r>
        <w:r>
          <w:rPr>
            <w:rFonts w:hint="eastAsia"/>
          </w:rPr>
          <w:t>XR application platform d</w:t>
        </w:r>
        <w:r>
          <w:t>e</w:t>
        </w:r>
        <w:r>
          <w:rPr>
            <w:rFonts w:hint="eastAsia"/>
          </w:rPr>
          <w:t xml:space="preserve">composes </w:t>
        </w:r>
        <w:r>
          <w:t>the UE'</w:t>
        </w:r>
        <w:r>
          <w:rPr>
            <w:rFonts w:hint="eastAsia"/>
          </w:rPr>
          <w:t xml:space="preserve">s request </w:t>
        </w:r>
        <w:r>
          <w:t>in</w:t>
        </w:r>
        <w:r>
          <w:rPr>
            <w:rFonts w:hint="eastAsia"/>
          </w:rPr>
          <w:t>to different tasks</w:t>
        </w:r>
        <w:r>
          <w:t xml:space="preserve"> </w:t>
        </w:r>
        <w:r>
          <w:rPr>
            <w:rFonts w:hint="eastAsia"/>
          </w:rPr>
          <w:t xml:space="preserve">and dispatches the render task to </w:t>
        </w:r>
        <w:r>
          <w:t xml:space="preserve">the </w:t>
        </w:r>
        <w:r>
          <w:rPr>
            <w:rFonts w:hint="eastAsia"/>
          </w:rPr>
          <w:t xml:space="preserve">Task Management Server through </w:t>
        </w:r>
        <w:r>
          <w:t xml:space="preserve">the </w:t>
        </w:r>
        <w:r>
          <w:rPr>
            <w:rFonts w:hint="eastAsia"/>
          </w:rPr>
          <w:t>IP network.</w:t>
        </w:r>
      </w:ins>
    </w:p>
    <w:p w:rsidR="00FB3E70" w:rsidRDefault="00FB3E70" w:rsidP="00FB3E70">
      <w:pPr>
        <w:pStyle w:val="B1"/>
        <w:rPr>
          <w:ins w:id="49" w:author="Qing Wan" w:date="2025-05-06T12:20:00Z"/>
          <w:lang w:eastAsia="zh-CN"/>
        </w:rPr>
      </w:pPr>
      <w:ins w:id="50" w:author="Qing Wan" w:date="2025-05-06T12:20:00Z">
        <w:r>
          <w:t>3.</w:t>
        </w:r>
        <w:r>
          <w:tab/>
        </w:r>
        <w:r>
          <w:rPr>
            <w:rFonts w:hint="eastAsia"/>
          </w:rPr>
          <w:t>T</w:t>
        </w:r>
        <w:r>
          <w:t>he T</w:t>
        </w:r>
        <w:r>
          <w:rPr>
            <w:rFonts w:hint="eastAsia"/>
          </w:rPr>
          <w:t xml:space="preserve">ask Management Server </w:t>
        </w:r>
        <w:r>
          <w:t>analyses</w:t>
        </w:r>
        <w:r>
          <w:rPr>
            <w:rFonts w:hint="eastAsia"/>
          </w:rPr>
          <w:t xml:space="preserve"> the render task and plan</w:t>
        </w:r>
        <w:r>
          <w:t>s</w:t>
        </w:r>
        <w:r>
          <w:rPr>
            <w:rFonts w:hint="eastAsia"/>
          </w:rPr>
          <w:t xml:space="preserve"> the computing task based on the capability of </w:t>
        </w:r>
        <w:r>
          <w:t xml:space="preserve">the </w:t>
        </w:r>
        <w:r>
          <w:rPr>
            <w:rFonts w:hint="eastAsia"/>
          </w:rPr>
          <w:t xml:space="preserve">computing resources. </w:t>
        </w:r>
        <w:r>
          <w:t>T</w:t>
        </w:r>
        <w:r>
          <w:rPr>
            <w:rFonts w:hint="eastAsia"/>
          </w:rPr>
          <w:t xml:space="preserve">hen it sends the requests of computing coordination service and XR communication service to </w:t>
        </w:r>
        <w:r>
          <w:t xml:space="preserve">the </w:t>
        </w:r>
        <w:r>
          <w:rPr>
            <w:rFonts w:hint="eastAsia"/>
          </w:rPr>
          <w:t xml:space="preserve">6G core network, including the information of </w:t>
        </w:r>
        <w:r>
          <w:t xml:space="preserve">computing coordination service </w:t>
        </w:r>
        <w:r>
          <w:rPr>
            <w:rFonts w:hint="eastAsia"/>
          </w:rPr>
          <w:t>QoS</w:t>
        </w:r>
        <w:r>
          <w:t xml:space="preserve"> (e.g. </w:t>
        </w:r>
        <w:r>
          <w:rPr>
            <w:rFonts w:hint="eastAsia"/>
          </w:rPr>
          <w:t>requested computing capabilities, response time</w:t>
        </w:r>
        <w:r>
          <w:t xml:space="preserve">) and </w:t>
        </w:r>
        <w:r>
          <w:rPr>
            <w:rFonts w:hint="eastAsia"/>
          </w:rPr>
          <w:t>communication</w:t>
        </w:r>
        <w:r>
          <w:t xml:space="preserve"> </w:t>
        </w:r>
        <w:r>
          <w:rPr>
            <w:rFonts w:hint="eastAsia"/>
          </w:rPr>
          <w:t xml:space="preserve">service QoS </w:t>
        </w:r>
        <w:r>
          <w:t>(e.g. latency)</w:t>
        </w:r>
        <w:r>
          <w:rPr>
            <w:rFonts w:hint="eastAsia"/>
          </w:rPr>
          <w:t xml:space="preserve">. </w:t>
        </w:r>
      </w:ins>
    </w:p>
    <w:p w:rsidR="00FB3E70" w:rsidRDefault="00FB3E70" w:rsidP="00FB3E70">
      <w:pPr>
        <w:pStyle w:val="B1"/>
        <w:rPr>
          <w:ins w:id="51" w:author="Qing Wan" w:date="2025-05-06T12:20:00Z"/>
          <w:lang w:eastAsia="zh-CN"/>
        </w:rPr>
      </w:pPr>
      <w:ins w:id="52" w:author="Qing Wan" w:date="2025-05-06T12:20:00Z">
        <w:r>
          <w:t>4.</w:t>
        </w:r>
        <w:r>
          <w:tab/>
          <w:t xml:space="preserve">The 6G core network selects MEC Server B and cloud computing centre based on the requested QoS of the computing coordination service, and the status information of all enrolled computing </w:t>
        </w:r>
        <w:r>
          <w:rPr>
            <w:rFonts w:hint="eastAsia"/>
          </w:rPr>
          <w:t>resources</w:t>
        </w:r>
        <w:r>
          <w:t xml:space="preserve">, and then </w:t>
        </w:r>
        <w:r>
          <w:rPr>
            <w:rFonts w:eastAsia="宋体" w:hint="eastAsia"/>
            <w:lang w:val="en-US" w:eastAsia="zh-CN"/>
          </w:rPr>
          <w:t xml:space="preserve">sends </w:t>
        </w:r>
        <w:r>
          <w:t xml:space="preserve">feedback </w:t>
        </w:r>
        <w:r>
          <w:rPr>
            <w:rFonts w:eastAsia="宋体" w:hint="eastAsia"/>
            <w:lang w:val="en-US" w:eastAsia="zh-CN"/>
          </w:rPr>
          <w:t xml:space="preserve">to </w:t>
        </w:r>
        <w:r>
          <w:rPr>
            <w:rFonts w:eastAsia="宋体"/>
            <w:lang w:val="en-US" w:eastAsia="zh-CN"/>
          </w:rPr>
          <w:t xml:space="preserve">the </w:t>
        </w:r>
        <w:r>
          <w:rPr>
            <w:rFonts w:hint="eastAsia"/>
          </w:rPr>
          <w:t>Task Management Server</w:t>
        </w:r>
        <w:r>
          <w:t xml:space="preserve"> about the coordination result</w:t>
        </w:r>
        <w:r>
          <w:rPr>
            <w:rFonts w:hint="eastAsia"/>
          </w:rPr>
          <w:t xml:space="preserve"> (e.g. selected computing resources)</w:t>
        </w:r>
        <w:r>
          <w:t>. Meanwhile, the 6G core network establishes the communication paths between the UE and MEC Server B</w:t>
        </w:r>
        <w:r>
          <w:rPr>
            <w:rFonts w:hint="eastAsia"/>
          </w:rPr>
          <w:t xml:space="preserve"> and</w:t>
        </w:r>
        <w:r>
          <w:t xml:space="preserve"> the cloud computing centre </w:t>
        </w:r>
        <w:r>
          <w:rPr>
            <w:rFonts w:hint="eastAsia"/>
          </w:rPr>
          <w:t xml:space="preserve">to transmit </w:t>
        </w:r>
        <w:r>
          <w:t xml:space="preserve">data </w:t>
        </w:r>
        <w:r>
          <w:rPr>
            <w:rFonts w:hint="eastAsia"/>
          </w:rPr>
          <w:t>for the rendering</w:t>
        </w:r>
        <w:r>
          <w:t xml:space="preserve"> based on the requested QoS</w:t>
        </w:r>
        <w:r>
          <w:rPr>
            <w:rFonts w:hint="eastAsia"/>
          </w:rPr>
          <w:t xml:space="preserve"> of communication service</w:t>
        </w:r>
        <w:r>
          <w:t>.</w:t>
        </w:r>
      </w:ins>
    </w:p>
    <w:p w:rsidR="00FB3E70" w:rsidRDefault="00FB3E70" w:rsidP="00FB3E70">
      <w:pPr>
        <w:pStyle w:val="B1"/>
        <w:rPr>
          <w:ins w:id="53" w:author="Qing Wan" w:date="2025-05-06T12:20:00Z"/>
          <w:lang w:eastAsia="zh-CN"/>
        </w:rPr>
      </w:pPr>
      <w:ins w:id="54" w:author="Qing Wan" w:date="2025-05-06T12:20:00Z">
        <w:r>
          <w:lastRenderedPageBreak/>
          <w:t>5.</w:t>
        </w:r>
        <w:r>
          <w:tab/>
        </w:r>
        <w:r>
          <w:rPr>
            <w:rFonts w:hint="eastAsia"/>
          </w:rPr>
          <w:t>T</w:t>
        </w:r>
        <w:r>
          <w:t>he T</w:t>
        </w:r>
        <w:r>
          <w:rPr>
            <w:rFonts w:hint="eastAsia"/>
          </w:rPr>
          <w:t xml:space="preserve">ask Management Server </w:t>
        </w:r>
        <w:r>
          <w:t xml:space="preserve">distributes the necessary data and associated information to all the selected computing </w:t>
        </w:r>
        <w:r>
          <w:rPr>
            <w:rFonts w:hint="eastAsia"/>
          </w:rPr>
          <w:t>resources</w:t>
        </w:r>
        <w:r>
          <w:t xml:space="preserve"> via the IP network.</w:t>
        </w:r>
      </w:ins>
    </w:p>
    <w:p w:rsidR="00FB3E70" w:rsidRDefault="00FB3E70" w:rsidP="00FB3E70">
      <w:pPr>
        <w:pStyle w:val="B1"/>
        <w:rPr>
          <w:ins w:id="55" w:author="Qing Wan" w:date="2025-05-06T12:20:00Z"/>
          <w:lang w:eastAsia="zh-CN"/>
        </w:rPr>
      </w:pPr>
      <w:ins w:id="56" w:author="Qing Wan" w:date="2025-05-06T12:20:00Z">
        <w:r>
          <w:t>6.</w:t>
        </w:r>
        <w:r>
          <w:tab/>
          <w:t xml:space="preserve">MEC Server B and the cloud computing centre execute individual rendering sub-tasks, sync-up with the </w:t>
        </w:r>
        <w:r>
          <w:rPr>
            <w:rFonts w:hint="eastAsia"/>
          </w:rPr>
          <w:t xml:space="preserve">Task Management Server about </w:t>
        </w:r>
        <w:r>
          <w:t xml:space="preserve">the progress of its sub-tasks and sync-up the status information (e.g. computing </w:t>
        </w:r>
        <w:r>
          <w:rPr>
            <w:rFonts w:hint="eastAsia"/>
          </w:rPr>
          <w:t>workload</w:t>
        </w:r>
        <w:r>
          <w:t>, congestion status) with the 6G core network.</w:t>
        </w:r>
      </w:ins>
    </w:p>
    <w:p w:rsidR="00FB3E70" w:rsidRDefault="00FB3E70" w:rsidP="00FB3E70">
      <w:pPr>
        <w:pStyle w:val="B1"/>
        <w:rPr>
          <w:ins w:id="57" w:author="Qing Wan" w:date="2025-05-06T12:20:00Z"/>
          <w:lang w:eastAsia="zh-CN"/>
        </w:rPr>
      </w:pPr>
      <w:ins w:id="58" w:author="Qing Wan" w:date="2025-05-06T12:20:00Z">
        <w:r>
          <w:t>7.</w:t>
        </w:r>
        <w:r>
          <w:tab/>
          <w:t xml:space="preserve">The 6G core network detects the overload of MEC Server B, and </w:t>
        </w:r>
        <w:r>
          <w:rPr>
            <w:rFonts w:hint="eastAsia"/>
          </w:rPr>
          <w:t xml:space="preserve">informs </w:t>
        </w:r>
        <w:r>
          <w:t xml:space="preserve">the </w:t>
        </w:r>
        <w:r>
          <w:rPr>
            <w:rFonts w:hint="eastAsia"/>
          </w:rPr>
          <w:t>Task Management Server to replace</w:t>
        </w:r>
        <w:r>
          <w:t xml:space="preserve"> MEC Server </w:t>
        </w:r>
        <w:r>
          <w:rPr>
            <w:rFonts w:hint="eastAsia"/>
          </w:rPr>
          <w:t xml:space="preserve">B with MEC </w:t>
        </w:r>
        <w:r>
          <w:t>S</w:t>
        </w:r>
        <w:r>
          <w:rPr>
            <w:rFonts w:hint="eastAsia"/>
          </w:rPr>
          <w:t xml:space="preserve">erver </w:t>
        </w:r>
        <w:r>
          <w:t>C.</w:t>
        </w:r>
      </w:ins>
    </w:p>
    <w:p w:rsidR="00FB3E70" w:rsidRDefault="00FB3E70" w:rsidP="00FB3E70">
      <w:pPr>
        <w:pStyle w:val="B1"/>
        <w:rPr>
          <w:ins w:id="59" w:author="Qing Wan" w:date="2025-05-06T12:20:00Z"/>
          <w:lang w:eastAsia="zh-CN"/>
        </w:rPr>
      </w:pPr>
      <w:ins w:id="60" w:author="Qing Wan" w:date="2025-05-06T12:20:00Z">
        <w:r>
          <w:t>8.</w:t>
        </w:r>
        <w:r>
          <w:tab/>
          <w:t xml:space="preserve">The </w:t>
        </w:r>
        <w:r>
          <w:rPr>
            <w:rFonts w:hint="eastAsia"/>
          </w:rPr>
          <w:t xml:space="preserve">Task Management Server </w:t>
        </w:r>
        <w:r>
          <w:t xml:space="preserve">collects the rendering graphics </w:t>
        </w:r>
        <w:r>
          <w:rPr>
            <w:rFonts w:hint="eastAsia"/>
          </w:rPr>
          <w:t xml:space="preserve">from MEC </w:t>
        </w:r>
        <w:r>
          <w:t>S</w:t>
        </w:r>
        <w:r>
          <w:rPr>
            <w:rFonts w:hint="eastAsia"/>
          </w:rPr>
          <w:t xml:space="preserve">erver B, MEC </w:t>
        </w:r>
        <w:r>
          <w:t>S</w:t>
        </w:r>
        <w:r>
          <w:rPr>
            <w:rFonts w:hint="eastAsia"/>
          </w:rPr>
          <w:t xml:space="preserve">erver C and </w:t>
        </w:r>
        <w:r>
          <w:t>the c</w:t>
        </w:r>
        <w:r>
          <w:rPr>
            <w:rFonts w:hint="eastAsia"/>
          </w:rPr>
          <w:t>loud cent</w:t>
        </w:r>
        <w:r>
          <w:t xml:space="preserve">re after </w:t>
        </w:r>
        <w:r>
          <w:rPr>
            <w:rFonts w:hint="eastAsia"/>
          </w:rPr>
          <w:t xml:space="preserve">the </w:t>
        </w:r>
        <w:r>
          <w:t>sub-task</w:t>
        </w:r>
        <w:r>
          <w:rPr>
            <w:rFonts w:hint="eastAsia"/>
          </w:rPr>
          <w:t>s are</w:t>
        </w:r>
        <w:r>
          <w:t xml:space="preserve"> finished and composes the XR image for the XR Application Platform. Then the XR Application Platform returns the rendered XR image to the UE.</w:t>
        </w:r>
      </w:ins>
    </w:p>
    <w:p w:rsidR="00FB3E70" w:rsidRDefault="007B595D" w:rsidP="00FB3E70">
      <w:pPr>
        <w:pStyle w:val="31"/>
        <w:rPr>
          <w:ins w:id="61" w:author="Qing Wan" w:date="2025-05-06T12:20:00Z"/>
          <w:lang w:eastAsia="zh-CN"/>
        </w:rPr>
      </w:pPr>
      <w:proofErr w:type="gramStart"/>
      <w:ins w:id="62" w:author="Qing Wan" w:date="2025-05-06T12:21:00Z">
        <w:r>
          <w:t>9.</w:t>
        </w:r>
      </w:ins>
      <w:ins w:id="63" w:author="Qing" w:date="2025-05-21T23:24:00Z">
        <w:r w:rsidR="00044312">
          <w:rPr>
            <w:lang w:eastAsia="zh-CN"/>
          </w:rPr>
          <w:t>x</w:t>
        </w:r>
      </w:ins>
      <w:ins w:id="64" w:author="Qing Wan" w:date="2025-05-06T12:20:00Z">
        <w:r w:rsidR="00FB3E70">
          <w:t>.4</w:t>
        </w:r>
        <w:proofErr w:type="gramEnd"/>
        <w:r w:rsidR="00FB3E70">
          <w:tab/>
          <w:t>Post-conditions</w:t>
        </w:r>
      </w:ins>
    </w:p>
    <w:p w:rsidR="00FB3E70" w:rsidRDefault="00FB3E70" w:rsidP="00FB3E70">
      <w:pPr>
        <w:rPr>
          <w:ins w:id="65" w:author="Qing Wan" w:date="2025-05-06T12:20:00Z"/>
          <w:lang w:eastAsia="zh-CN"/>
        </w:rPr>
      </w:pPr>
      <w:ins w:id="66" w:author="Qing Wan" w:date="2025-05-06T12:20:00Z">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w:t>
        </w:r>
        <w:r>
          <w:rPr>
            <w:lang w:eastAsia="zh-CN"/>
          </w:rPr>
          <w:t xml:space="preserve">the </w:t>
        </w:r>
        <w:r>
          <w:rPr>
            <w:rFonts w:hint="eastAsia"/>
            <w:lang w:eastAsia="zh-CN"/>
          </w:rPr>
          <w:t xml:space="preserve">6G core network. </w:t>
        </w:r>
      </w:ins>
    </w:p>
    <w:p w:rsidR="00FB3E70" w:rsidRDefault="00FB3E70" w:rsidP="00FB3E70">
      <w:pPr>
        <w:rPr>
          <w:ins w:id="67" w:author="Qing Wan" w:date="2025-05-06T12:20:00Z"/>
          <w:lang w:eastAsia="zh-CN"/>
        </w:rPr>
      </w:pPr>
      <w:ins w:id="68" w:author="Qing Wan" w:date="2025-05-06T12:20:00Z">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the UE as </w:t>
        </w:r>
        <w:r>
          <w:rPr>
            <w:rFonts w:hint="eastAsia"/>
            <w:lang w:eastAsia="zh-CN"/>
          </w:rPr>
          <w:t>expected.</w:t>
        </w:r>
      </w:ins>
    </w:p>
    <w:p w:rsidR="00FB3E70" w:rsidRDefault="007B595D" w:rsidP="00FB3E70">
      <w:pPr>
        <w:pStyle w:val="31"/>
        <w:rPr>
          <w:ins w:id="69" w:author="Qing Wan" w:date="2025-05-06T12:20:00Z"/>
          <w:lang w:eastAsia="zh-CN"/>
        </w:rPr>
      </w:pPr>
      <w:proofErr w:type="gramStart"/>
      <w:ins w:id="70" w:author="Qing Wan" w:date="2025-05-06T12:21:00Z">
        <w:r>
          <w:t>9.</w:t>
        </w:r>
      </w:ins>
      <w:ins w:id="71" w:author="Qing" w:date="2025-05-21T23:24:00Z">
        <w:r w:rsidR="00044312">
          <w:rPr>
            <w:lang w:eastAsia="zh-CN"/>
          </w:rPr>
          <w:t>x</w:t>
        </w:r>
      </w:ins>
      <w:ins w:id="72" w:author="Qing Wan" w:date="2025-05-06T12:20:00Z">
        <w:r w:rsidR="00FB3E70">
          <w:t>.5</w:t>
        </w:r>
        <w:proofErr w:type="gramEnd"/>
        <w:r w:rsidR="00FB3E70">
          <w:tab/>
          <w:t>Existing features partly or fully covering the use case functionality</w:t>
        </w:r>
      </w:ins>
    </w:p>
    <w:p w:rsidR="00FB3E70" w:rsidRDefault="00FB3E70" w:rsidP="00FB3E70">
      <w:pPr>
        <w:rPr>
          <w:ins w:id="73" w:author="Qing Wan" w:date="2025-05-06T12:20:00Z"/>
          <w:rFonts w:eastAsia="等线"/>
          <w:i/>
          <w:lang w:eastAsia="zh-CN"/>
        </w:rPr>
      </w:pPr>
      <w:proofErr w:type="gramStart"/>
      <w:ins w:id="74" w:author="Qing Wan" w:date="2025-05-06T12:20:00Z">
        <w:r>
          <w:rPr>
            <w:lang w:eastAsia="zh-CN"/>
          </w:rPr>
          <w:t>None.</w:t>
        </w:r>
        <w:proofErr w:type="gramEnd"/>
      </w:ins>
    </w:p>
    <w:p w:rsidR="00FB3E70" w:rsidRDefault="007B595D" w:rsidP="00FB3E70">
      <w:pPr>
        <w:pStyle w:val="31"/>
        <w:rPr>
          <w:ins w:id="75" w:author="Qing Wan" w:date="2025-05-06T12:20:00Z"/>
          <w:lang w:eastAsia="zh-CN"/>
        </w:rPr>
      </w:pPr>
      <w:proofErr w:type="gramStart"/>
      <w:ins w:id="76" w:author="Qing Wan" w:date="2025-05-06T12:21:00Z">
        <w:r>
          <w:t>9.</w:t>
        </w:r>
      </w:ins>
      <w:ins w:id="77" w:author="Qing" w:date="2025-05-21T23:24:00Z">
        <w:r w:rsidR="00044312">
          <w:rPr>
            <w:lang w:eastAsia="zh-CN"/>
          </w:rPr>
          <w:t>x</w:t>
        </w:r>
      </w:ins>
      <w:ins w:id="78" w:author="Qing Wan" w:date="2025-05-06T12:20:00Z">
        <w:r w:rsidR="00FB3E70">
          <w:t>.6</w:t>
        </w:r>
        <w:proofErr w:type="gramEnd"/>
        <w:r w:rsidR="00FB3E70">
          <w:tab/>
          <w:t>Potential New Requirements needed to support the use case</w:t>
        </w:r>
      </w:ins>
    </w:p>
    <w:p w:rsidR="00FB3E70" w:rsidRDefault="00FB3E70" w:rsidP="00FB3E70">
      <w:pPr>
        <w:rPr>
          <w:ins w:id="79" w:author="Qing Wan" w:date="2025-05-06T12:20:00Z"/>
          <w:lang w:eastAsia="zh-CN"/>
        </w:rPr>
      </w:pPr>
      <w:ins w:id="80" w:author="Qing Wan" w:date="2025-05-06T12:20:00Z">
        <w:r>
          <w:rPr>
            <w:rFonts w:hint="eastAsia"/>
          </w:rPr>
          <w:t>[PR</w:t>
        </w:r>
        <w:r>
          <w:rPr>
            <w:rFonts w:eastAsia="宋体" w:hint="eastAsia"/>
            <w:lang w:val="en-US" w:eastAsia="zh-CN"/>
          </w:rPr>
          <w:t xml:space="preserve"> </w:t>
        </w:r>
      </w:ins>
      <w:ins w:id="81" w:author="Qing Wan" w:date="2025-05-06T12:21:00Z">
        <w:r w:rsidR="007B595D">
          <w:rPr>
            <w:rFonts w:hint="eastAsia"/>
          </w:rPr>
          <w:t>9.</w:t>
        </w:r>
      </w:ins>
      <w:ins w:id="82" w:author="Qing" w:date="2025-05-21T23:26:00Z">
        <w:r w:rsidR="00F14FE6">
          <w:rPr>
            <w:rFonts w:hint="eastAsia"/>
            <w:lang w:eastAsia="zh-CN"/>
          </w:rPr>
          <w:t>x</w:t>
        </w:r>
      </w:ins>
      <w:ins w:id="83" w:author="Qing Wan" w:date="2025-05-06T12:20:00Z">
        <w:r>
          <w:rPr>
            <w:rFonts w:hint="eastAsia"/>
          </w:rPr>
          <w:t xml:space="preserve">.6-1] </w:t>
        </w:r>
        <w:r>
          <w:t xml:space="preserve">The </w:t>
        </w:r>
        <w:r>
          <w:rPr>
            <w:rFonts w:hint="eastAsia"/>
          </w:rPr>
          <w:t>6G ne</w:t>
        </w:r>
        <w:r>
          <w:t xml:space="preserve">twork shall </w:t>
        </w:r>
        <w:r>
          <w:rPr>
            <w:rFonts w:hint="eastAsia"/>
          </w:rPr>
          <w:t xml:space="preserve">support mechanisms to </w:t>
        </w:r>
        <w:r>
          <w:t>acquire and maintain the information of trusted computing resources</w:t>
        </w:r>
        <w:r>
          <w:rPr>
            <w:rFonts w:hint="eastAsia"/>
          </w:rPr>
          <w:t xml:space="preserve"> (i.e. </w:t>
        </w:r>
        <w:r>
          <w:t>edge server</w:t>
        </w:r>
        <w:r>
          <w:rPr>
            <w:rFonts w:hint="eastAsia"/>
          </w:rPr>
          <w:t>(s)</w:t>
        </w:r>
        <w:r>
          <w:t>) for coordinating the usage of computing resource on demand</w:t>
        </w:r>
        <w:r>
          <w:rPr>
            <w:rFonts w:hint="eastAsia"/>
          </w:rPr>
          <w:t xml:space="preserve"> </w:t>
        </w:r>
      </w:ins>
    </w:p>
    <w:p w:rsidR="00FB3E70" w:rsidRDefault="00FB3E70" w:rsidP="00FB3E70">
      <w:pPr>
        <w:pStyle w:val="NO"/>
        <w:rPr>
          <w:ins w:id="84" w:author="Qing Wan" w:date="2025-05-06T12:20:00Z"/>
        </w:rPr>
      </w:pPr>
      <w:ins w:id="85" w:author="Qing Wan" w:date="2025-05-06T12:20:00Z">
        <w:r>
          <w:t xml:space="preserve">NOTE: The information can be related to computing capabilities (e.g. </w:t>
        </w:r>
        <w:proofErr w:type="spellStart"/>
        <w:r>
          <w:t>xPUs</w:t>
        </w:r>
        <w:proofErr w:type="spellEnd"/>
        <w:r>
          <w:t>, storage), service capabilities (e.g. supported applications, status), and network capabilities (e.g. allowed bandwidth).</w:t>
        </w:r>
      </w:ins>
    </w:p>
    <w:p w:rsidR="00FB3E70" w:rsidRDefault="00FB3E70" w:rsidP="00FB3E70">
      <w:pPr>
        <w:rPr>
          <w:ins w:id="86" w:author="Qing Wan" w:date="2025-05-06T12:20:00Z"/>
          <w:lang w:eastAsia="zh-CN"/>
        </w:rPr>
      </w:pPr>
      <w:ins w:id="87" w:author="Qing Wan" w:date="2025-05-06T12:20:00Z">
        <w:r>
          <w:rPr>
            <w:rFonts w:hint="eastAsia"/>
          </w:rPr>
          <w:t>[PR</w:t>
        </w:r>
        <w:r>
          <w:rPr>
            <w:rFonts w:eastAsia="宋体" w:hint="eastAsia"/>
            <w:lang w:val="en-US" w:eastAsia="zh-CN"/>
          </w:rPr>
          <w:t xml:space="preserve"> </w:t>
        </w:r>
      </w:ins>
      <w:ins w:id="88" w:author="Qing Wan" w:date="2025-05-06T12:21:00Z">
        <w:r w:rsidR="007B595D">
          <w:rPr>
            <w:rFonts w:hint="eastAsia"/>
          </w:rPr>
          <w:t>9.</w:t>
        </w:r>
      </w:ins>
      <w:ins w:id="89" w:author="Qing" w:date="2025-05-21T23:26:00Z">
        <w:r w:rsidR="00F14FE6">
          <w:rPr>
            <w:rFonts w:hint="eastAsia"/>
            <w:lang w:eastAsia="zh-CN"/>
          </w:rPr>
          <w:t>x</w:t>
        </w:r>
      </w:ins>
      <w:ins w:id="90" w:author="Qing Wan" w:date="2025-05-06T12:20:00Z">
        <w:r>
          <w:rPr>
            <w:rFonts w:hint="eastAsia"/>
          </w:rPr>
          <w:t>.6-2]</w:t>
        </w:r>
        <w:r>
          <w:t xml:space="preserve"> The 6G network shall support mechanism</w:t>
        </w:r>
        <w:r>
          <w:rPr>
            <w:rFonts w:hint="eastAsia"/>
          </w:rPr>
          <w:t>s</w:t>
        </w:r>
        <w:r>
          <w:t xml:space="preserve"> </w:t>
        </w:r>
        <w:r>
          <w:rPr>
            <w:rFonts w:hint="eastAsia"/>
          </w:rPr>
          <w:t>to collect</w:t>
        </w:r>
        <w:r>
          <w:t xml:space="preserve"> status </w:t>
        </w:r>
        <w:r>
          <w:rPr>
            <w:rFonts w:hint="eastAsia"/>
          </w:rPr>
          <w:t xml:space="preserve">information (e.g. computing workload, congestion information, available capability, power consumption) </w:t>
        </w:r>
        <w:r>
          <w:t xml:space="preserve">of </w:t>
        </w:r>
        <w:r>
          <w:rPr>
            <w:rFonts w:hint="eastAsia"/>
          </w:rPr>
          <w:t>trusted</w:t>
        </w:r>
        <w:r>
          <w:t xml:space="preserve"> computing resources</w:t>
        </w:r>
        <w:r>
          <w:rPr>
            <w:rFonts w:hint="eastAsia"/>
          </w:rPr>
          <w:t xml:space="preserve"> (i.e. </w:t>
        </w:r>
        <w:r>
          <w:t>edge server</w:t>
        </w:r>
        <w:r>
          <w:rPr>
            <w:rFonts w:hint="eastAsia"/>
          </w:rPr>
          <w:t>(s) or c</w:t>
        </w:r>
        <w:r>
          <w:t>loud server</w:t>
        </w:r>
        <w:r>
          <w:rPr>
            <w:rFonts w:hint="eastAsia"/>
          </w:rPr>
          <w:t>(s))</w:t>
        </w:r>
        <w:r>
          <w:t xml:space="preserve"> on-demand or periodically.</w:t>
        </w:r>
      </w:ins>
    </w:p>
    <w:p w:rsidR="00FB3E70" w:rsidRDefault="00FB3E70" w:rsidP="00FB3E70">
      <w:pPr>
        <w:rPr>
          <w:ins w:id="91" w:author="Qing Wan" w:date="2025-05-06T12:20:00Z"/>
        </w:rPr>
      </w:pPr>
      <w:ins w:id="92" w:author="Qing Wan" w:date="2025-05-06T12:20:00Z">
        <w:r>
          <w:rPr>
            <w:rFonts w:hint="eastAsia"/>
          </w:rPr>
          <w:t>[PR</w:t>
        </w:r>
        <w:r>
          <w:rPr>
            <w:rFonts w:eastAsia="宋体" w:hint="eastAsia"/>
            <w:lang w:val="en-US" w:eastAsia="zh-CN"/>
          </w:rPr>
          <w:t xml:space="preserve"> </w:t>
        </w:r>
      </w:ins>
      <w:ins w:id="93" w:author="Qing Wan" w:date="2025-05-06T12:21:00Z">
        <w:r w:rsidR="007B595D">
          <w:rPr>
            <w:rFonts w:hint="eastAsia"/>
          </w:rPr>
          <w:t>9.</w:t>
        </w:r>
      </w:ins>
      <w:ins w:id="94" w:author="Qing" w:date="2025-05-21T23:26:00Z">
        <w:r w:rsidR="00F14FE6">
          <w:rPr>
            <w:rFonts w:hint="eastAsia"/>
            <w:lang w:eastAsia="zh-CN"/>
          </w:rPr>
          <w:t>x</w:t>
        </w:r>
      </w:ins>
      <w:ins w:id="95" w:author="Qing Wan" w:date="2025-05-06T12:20:00Z">
        <w:r>
          <w:rPr>
            <w:rFonts w:hint="eastAsia"/>
          </w:rPr>
          <w:t>.6-3] T</w:t>
        </w:r>
        <w:r>
          <w:t xml:space="preserve">he 6G </w:t>
        </w:r>
        <w:r>
          <w:rPr>
            <w:rFonts w:hint="eastAsia"/>
          </w:rPr>
          <w:t>network</w:t>
        </w:r>
        <w:r>
          <w:t xml:space="preserve"> shall</w:t>
        </w:r>
        <w:r>
          <w:rPr>
            <w:rFonts w:hint="eastAsia"/>
          </w:rPr>
          <w:t xml:space="preserve"> provide mechanisms to expose to </w:t>
        </w:r>
        <w:r>
          <w:t xml:space="preserve">an authorised </w:t>
        </w:r>
        <w:r>
          <w:rPr>
            <w:rFonts w:hint="eastAsia"/>
          </w:rPr>
          <w:t>3</w:t>
        </w:r>
        <w:r>
          <w:rPr>
            <w:rFonts w:hint="eastAsia"/>
            <w:vertAlign w:val="superscript"/>
          </w:rPr>
          <w:t>rd</w:t>
        </w:r>
        <w:r>
          <w:rPr>
            <w:rFonts w:hint="eastAsia"/>
          </w:rPr>
          <w:t xml:space="preserve"> party the information (e.g. computing </w:t>
        </w:r>
        <w:r>
          <w:t>capability</w:t>
        </w:r>
        <w:r>
          <w:rPr>
            <w:rFonts w:hint="eastAsia"/>
          </w:rPr>
          <w:t>, the location, allowed service types, status, power consumption</w:t>
        </w:r>
        <w:r>
          <w:t>, utilization</w:t>
        </w:r>
        <w:r>
          <w:rPr>
            <w:rFonts w:hint="eastAsia"/>
          </w:rPr>
          <w:t xml:space="preserve">) of computing resources (i.e. </w:t>
        </w:r>
        <w:r>
          <w:t>edge server</w:t>
        </w:r>
        <w:r>
          <w:rPr>
            <w:rFonts w:hint="eastAsia"/>
          </w:rPr>
          <w:t>(s) or c</w:t>
        </w:r>
        <w:r>
          <w:t>loud server</w:t>
        </w:r>
        <w:r>
          <w:rPr>
            <w:rFonts w:hint="eastAsia"/>
          </w:rPr>
          <w:t>(s)).</w:t>
        </w:r>
        <w:r>
          <w:t xml:space="preserve"> </w:t>
        </w:r>
      </w:ins>
    </w:p>
    <w:p w:rsidR="00FB3E70" w:rsidRPr="00F9023E" w:rsidRDefault="00FB3E70" w:rsidP="00FB3E70">
      <w:pPr>
        <w:rPr>
          <w:ins w:id="96" w:author="Qing Wan" w:date="2025-05-06T12:20:00Z"/>
          <w:lang w:eastAsia="zh-CN"/>
        </w:rPr>
      </w:pPr>
      <w:ins w:id="97" w:author="Qing Wan" w:date="2025-05-06T12:20:00Z">
        <w:r>
          <w:rPr>
            <w:rFonts w:hint="eastAsia"/>
          </w:rPr>
          <w:t>[PR</w:t>
        </w:r>
        <w:r>
          <w:rPr>
            <w:rFonts w:eastAsia="宋体" w:hint="eastAsia"/>
            <w:lang w:val="en-US" w:eastAsia="zh-CN"/>
          </w:rPr>
          <w:t xml:space="preserve"> </w:t>
        </w:r>
      </w:ins>
      <w:ins w:id="98" w:author="Qing Wan" w:date="2025-05-06T12:21:00Z">
        <w:r w:rsidR="007B595D">
          <w:rPr>
            <w:rFonts w:hint="eastAsia"/>
          </w:rPr>
          <w:t>9.</w:t>
        </w:r>
      </w:ins>
      <w:ins w:id="99" w:author="Qing" w:date="2025-05-21T23:26:00Z">
        <w:r w:rsidR="00F14FE6">
          <w:rPr>
            <w:rFonts w:hint="eastAsia"/>
            <w:lang w:eastAsia="zh-CN"/>
          </w:rPr>
          <w:t>x</w:t>
        </w:r>
      </w:ins>
      <w:ins w:id="100" w:author="Qing Wan" w:date="2025-05-06T12:20:00Z">
        <w:r>
          <w:rPr>
            <w:rFonts w:hint="eastAsia"/>
          </w:rPr>
          <w:t>.6-4] Subject to operator</w:t>
        </w:r>
        <w:r>
          <w:t>'</w:t>
        </w:r>
        <w:r>
          <w:rPr>
            <w:rFonts w:hint="eastAsia"/>
          </w:rPr>
          <w:t xml:space="preserve">s policy, application needs or both, the 6G network shall support the selection of computing resource(s) (i.e. </w:t>
        </w:r>
        <w:r>
          <w:t>edge server</w:t>
        </w:r>
        <w:r>
          <w:rPr>
            <w:rFonts w:hint="eastAsia"/>
          </w:rPr>
          <w:t>(s) or c</w:t>
        </w:r>
        <w:r>
          <w:t>loud server</w:t>
        </w:r>
        <w:r>
          <w:rPr>
            <w:rFonts w:hint="eastAsia"/>
          </w:rPr>
          <w:t xml:space="preserve">(s)) based on e.g. requested computing </w:t>
        </w:r>
        <w:r>
          <w:t>capabilities</w:t>
        </w:r>
        <w:r>
          <w:rPr>
            <w:rFonts w:hint="eastAsia"/>
          </w:rPr>
          <w:t xml:space="preserve">, and support routing of data traffic between a UE and the selected computing resource(s) based on required communication service QoS. </w:t>
        </w:r>
      </w:ins>
    </w:p>
    <w:p w:rsidR="0031550D" w:rsidRDefault="0031550D" w:rsidP="00315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34E93">
        <w:rPr>
          <w:rFonts w:ascii="Arial" w:hAnsi="Arial" w:cs="Arial"/>
          <w:color w:val="0000FF"/>
          <w:sz w:val="28"/>
          <w:szCs w:val="28"/>
        </w:rPr>
        <w:t>Next</w:t>
      </w:r>
      <w:r>
        <w:rPr>
          <w:rFonts w:ascii="Arial" w:hAnsi="Arial" w:cs="Arial"/>
          <w:color w:val="0000FF"/>
          <w:sz w:val="28"/>
          <w:szCs w:val="28"/>
        </w:rPr>
        <w:t xml:space="preserve"> Change * * * *</w:t>
      </w:r>
    </w:p>
    <w:p w:rsidR="0029207F" w:rsidRDefault="0029207F" w:rsidP="0029207F">
      <w:pPr>
        <w:pStyle w:val="1"/>
      </w:pPr>
      <w:bookmarkStart w:id="101" w:name="_Toc193810664"/>
      <w:r>
        <w:t>W</w:t>
      </w:r>
      <w:r>
        <w:tab/>
        <w:t>Other Use Cases</w:t>
      </w:r>
      <w:bookmarkEnd w:id="101"/>
    </w:p>
    <w:p w:rsidR="0029207F" w:rsidRDefault="0029207F" w:rsidP="0029207F">
      <w:pPr>
        <w:pStyle w:val="EditorsNote"/>
      </w:pPr>
      <w:r>
        <w:t>Editor</w:t>
      </w:r>
      <w:r>
        <w:rPr>
          <w:lang w:eastAsia="zh-CN"/>
        </w:rPr>
        <w:t>'</w:t>
      </w:r>
      <w:r>
        <w:t>s Note: If there are any use cases that does not fall into any sections in this TR, these use cases could be placed in this clause, subject to further discussion. How this clause will be used is FFS.</w:t>
      </w:r>
    </w:p>
    <w:p w:rsidR="0029207F" w:rsidDel="009C6270" w:rsidRDefault="0029207F" w:rsidP="0029207F">
      <w:pPr>
        <w:pStyle w:val="21"/>
        <w:rPr>
          <w:del w:id="102" w:author="Qing Wan" w:date="2025-05-06T12:20:00Z"/>
          <w:lang w:eastAsia="zh-CN"/>
        </w:rPr>
      </w:pPr>
      <w:bookmarkStart w:id="103" w:name="_Toc193810665"/>
      <w:bookmarkStart w:id="104" w:name="OLE_LINK12"/>
      <w:del w:id="105" w:author="Qing Wan" w:date="2025-05-06T12:20:00Z">
        <w:r w:rsidDel="009C6270">
          <w:lastRenderedPageBreak/>
          <w:delText>W. 1</w:delText>
        </w:r>
        <w:r w:rsidDel="009C6270">
          <w:tab/>
        </w:r>
        <w:bookmarkStart w:id="106" w:name="OLE_LINK13"/>
        <w:bookmarkStart w:id="107" w:name="OLE_LINK14"/>
        <w:r w:rsidDel="009C6270">
          <w:delText>Use case on coordinating computing and communication for XR rendering</w:delText>
        </w:r>
        <w:bookmarkEnd w:id="103"/>
        <w:bookmarkEnd w:id="106"/>
        <w:bookmarkEnd w:id="107"/>
      </w:del>
    </w:p>
    <w:p w:rsidR="0029207F" w:rsidDel="009C6270" w:rsidRDefault="0029207F" w:rsidP="0029207F">
      <w:pPr>
        <w:pStyle w:val="31"/>
        <w:rPr>
          <w:del w:id="108" w:author="Qing Wan" w:date="2025-05-06T12:20:00Z"/>
          <w:lang w:eastAsia="zh-CN"/>
        </w:rPr>
      </w:pPr>
      <w:bookmarkStart w:id="109" w:name="_Toc193810666"/>
      <w:del w:id="110" w:author="Qing Wan" w:date="2025-05-06T12:20:00Z">
        <w:r w:rsidDel="009C6270">
          <w:delText>W.1.1</w:delText>
        </w:r>
        <w:r w:rsidDel="009C6270">
          <w:tab/>
          <w:delText>Description</w:delText>
        </w:r>
        <w:bookmarkEnd w:id="109"/>
      </w:del>
    </w:p>
    <w:p w:rsidR="0029207F" w:rsidDel="009C6270" w:rsidRDefault="0029207F" w:rsidP="0029207F">
      <w:pPr>
        <w:rPr>
          <w:del w:id="111" w:author="Qing Wan" w:date="2025-05-06T12:20:00Z"/>
          <w:lang w:eastAsia="zh-CN"/>
        </w:rPr>
      </w:pPr>
      <w:del w:id="112" w:author="Qing Wan" w:date="2025-05-06T12:20:00Z">
        <w:r w:rsidDel="009C6270">
          <w:rPr>
            <w:rFonts w:hint="eastAsia"/>
            <w:lang w:eastAsia="zh-CN"/>
          </w:rPr>
          <w:delText>The exploration</w:delText>
        </w:r>
        <w:r w:rsidDel="009C6270">
          <w:rPr>
            <w:lang w:eastAsia="zh-CN"/>
          </w:rPr>
          <w:delText xml:space="preserve"> of ultimate</w:delText>
        </w:r>
        <w:r w:rsidDel="009C6270">
          <w:rPr>
            <w:rFonts w:hint="eastAsia"/>
            <w:lang w:eastAsia="zh-CN"/>
          </w:rPr>
          <w:delText xml:space="preserve"> </w:delText>
        </w:r>
        <w:r w:rsidDel="009C6270">
          <w:rPr>
            <w:lang w:eastAsia="zh-CN"/>
          </w:rPr>
          <w:delText xml:space="preserve">user experience in consumer products, </w:delText>
        </w:r>
        <w:r w:rsidDel="009C6270">
          <w:rPr>
            <w:rFonts w:hint="eastAsia"/>
            <w:lang w:eastAsia="zh-CN"/>
          </w:rPr>
          <w:delText xml:space="preserve">and the </w:delText>
        </w:r>
        <w:r w:rsidDel="009C6270">
          <w:rPr>
            <w:lang w:eastAsia="zh-CN"/>
          </w:rPr>
          <w:delText xml:space="preserve">digital and intelligent </w:delText>
        </w:r>
        <w:r w:rsidDel="009C6270">
          <w:rPr>
            <w:rFonts w:hint="eastAsia"/>
            <w:lang w:eastAsia="zh-CN"/>
          </w:rPr>
          <w:delText xml:space="preserve">transformation </w:delText>
        </w:r>
        <w:r w:rsidDel="009C6270">
          <w:rPr>
            <w:lang w:eastAsia="zh-CN"/>
          </w:rPr>
          <w:delText>in the industrial field</w:delText>
        </w:r>
        <w:r w:rsidDel="009C6270">
          <w:rPr>
            <w:rFonts w:hint="eastAsia"/>
            <w:lang w:eastAsia="zh-CN"/>
          </w:rPr>
          <w:delText>s</w:delText>
        </w:r>
        <w:r w:rsidDel="009C6270">
          <w:rPr>
            <w:lang w:eastAsia="zh-CN"/>
          </w:rPr>
          <w:delText xml:space="preserve"> have </w:delText>
        </w:r>
        <w:r w:rsidDel="009C6270">
          <w:rPr>
            <w:rFonts w:hint="eastAsia"/>
            <w:lang w:eastAsia="zh-CN"/>
          </w:rPr>
          <w:delText xml:space="preserve">promoted the wide use of </w:delText>
        </w:r>
        <w:r w:rsidDel="009C6270">
          <w:rPr>
            <w:lang w:eastAsia="zh-CN"/>
          </w:rPr>
          <w:delText>computing-intensive applications</w:delText>
        </w:r>
        <w:r w:rsidDel="009C6270">
          <w:rPr>
            <w:rFonts w:hint="eastAsia"/>
            <w:lang w:eastAsia="zh-CN"/>
          </w:rPr>
          <w:delText xml:space="preserve"> such as AR/XR, cyber-physical systems, industry robots and etc. However, the balance between computing </w:delText>
        </w:r>
        <w:r w:rsidDel="009C6270">
          <w:rPr>
            <w:lang w:eastAsia="zh-CN"/>
          </w:rPr>
          <w:delText>capabilities</w:delText>
        </w:r>
        <w:r w:rsidDel="009C6270">
          <w:rPr>
            <w:rFonts w:hint="eastAsia"/>
            <w:lang w:eastAsia="zh-CN"/>
          </w:rPr>
          <w:delText xml:space="preserve"> and the size and cost of the devices raises a big challenge for the deployment of entire applications. The ITU-R report [</w:delText>
        </w:r>
        <w:r w:rsidDel="009C6270">
          <w:rPr>
            <w:rFonts w:hint="eastAsia"/>
            <w:lang w:val="en-US" w:eastAsia="zh-CN"/>
          </w:rPr>
          <w:delText>39</w:delText>
        </w:r>
        <w:r w:rsidDel="009C6270">
          <w:rPr>
            <w:rFonts w:hint="eastAsia"/>
            <w:lang w:eastAsia="zh-CN"/>
          </w:rPr>
          <w:delText xml:space="preserve">] </w:delText>
        </w:r>
        <w:r w:rsidDel="009C6270">
          <w:rPr>
            <w:lang w:eastAsia="zh-CN"/>
          </w:rPr>
          <w:delText xml:space="preserve">points out </w:delText>
        </w:r>
        <w:r w:rsidDel="009C6270">
          <w:rPr>
            <w:rFonts w:hint="eastAsia"/>
            <w:lang w:val="en-US" w:eastAsia="zh-CN"/>
          </w:rPr>
          <w:delText xml:space="preserve">that </w:delText>
        </w:r>
        <w:r w:rsidDel="009C6270">
          <w:rPr>
            <w:lang w:eastAsia="zh-CN"/>
          </w:rPr>
          <w:delText>several emerging technologies are</w:delText>
        </w:r>
        <w:r w:rsidDel="009C6270">
          <w:rPr>
            <w:rFonts w:hint="eastAsia"/>
            <w:lang w:eastAsia="zh-CN"/>
          </w:rPr>
          <w:delText xml:space="preserve"> being envisioned to address the challenges. One trend is to </w:delText>
        </w:r>
        <w:r w:rsidDel="009C6270">
          <w:rPr>
            <w:lang w:eastAsia="zh-CN"/>
          </w:rPr>
          <w:delText>process</w:delText>
        </w:r>
        <w:r w:rsidDel="009C6270">
          <w:rPr>
            <w:rFonts w:hint="eastAsia"/>
            <w:lang w:eastAsia="zh-CN"/>
          </w:rPr>
          <w:delText xml:space="preserve"> data at the network edge close to the data source for real-time response, low data transport costs and energy efficiency by edge computing technologies, while another trend is to </w:delText>
        </w:r>
        <w:r w:rsidDel="009C6270">
          <w:rPr>
            <w:lang w:eastAsia="zh-CN"/>
          </w:rPr>
          <w:delText>scal</w:delText>
        </w:r>
        <w:r w:rsidDel="009C6270">
          <w:rPr>
            <w:rFonts w:hint="eastAsia"/>
            <w:lang w:eastAsia="zh-CN"/>
          </w:rPr>
          <w:delText>e</w:delText>
        </w:r>
        <w:r w:rsidDel="009C6270">
          <w:rPr>
            <w:lang w:eastAsia="zh-CN"/>
          </w:rPr>
          <w:delText xml:space="preserve"> out device computing capability beyond its physical limitations </w:delText>
        </w:r>
        <w:r w:rsidDel="009C6270">
          <w:rPr>
            <w:rFonts w:hint="eastAsia"/>
            <w:lang w:eastAsia="zh-CN"/>
          </w:rPr>
          <w:delText>by</w:delText>
        </w:r>
        <w:r w:rsidDel="009C6270">
          <w:rPr>
            <w:lang w:eastAsia="zh-CN"/>
          </w:rPr>
          <w:delText xml:space="preserve"> </w:delText>
        </w:r>
        <w:r w:rsidDel="009C6270">
          <w:rPr>
            <w:rFonts w:hint="eastAsia"/>
            <w:lang w:eastAsia="zh-CN"/>
          </w:rPr>
          <w:delText xml:space="preserve">splitting </w:delText>
        </w:r>
        <w:r w:rsidDel="009C6270">
          <w:rPr>
            <w:lang w:eastAsia="zh-CN"/>
          </w:rPr>
          <w:delText>computing workload</w:delText>
        </w:r>
        <w:r w:rsidDel="009C6270">
          <w:rPr>
            <w:rFonts w:hint="eastAsia"/>
            <w:lang w:eastAsia="zh-CN"/>
          </w:rPr>
          <w:delText xml:space="preserve"> over reachable computing resources</w:delText>
        </w:r>
        <w:r w:rsidDel="009C6270">
          <w:rPr>
            <w:lang w:eastAsia="zh-CN"/>
          </w:rPr>
          <w:delText>.</w:delText>
        </w:r>
        <w:r w:rsidDel="009C6270">
          <w:rPr>
            <w:rFonts w:hint="eastAsia"/>
            <w:lang w:eastAsia="zh-CN"/>
          </w:rPr>
          <w:delText xml:space="preserve"> </w:delText>
        </w:r>
        <w:r w:rsidDel="009C6270">
          <w:rPr>
            <w:lang w:eastAsia="zh-CN"/>
          </w:rPr>
          <w:delText>W</w:delText>
        </w:r>
        <w:r w:rsidDel="009C6270">
          <w:rPr>
            <w:rFonts w:hint="eastAsia"/>
            <w:lang w:eastAsia="zh-CN"/>
          </w:rPr>
          <w:delText>ith the development of each technology trend,</w:delText>
        </w:r>
        <w:r w:rsidDel="009C6270">
          <w:rPr>
            <w:lang w:eastAsia="zh-CN"/>
          </w:rPr>
          <w:delText xml:space="preserve"> </w:delText>
        </w:r>
        <w:r w:rsidDel="009C6270">
          <w:rPr>
            <w:rFonts w:hint="eastAsia"/>
            <w:lang w:eastAsia="zh-CN"/>
          </w:rPr>
          <w:delText>the i</w:delText>
        </w:r>
        <w:r w:rsidDel="009C6270">
          <w:rPr>
            <w:lang w:eastAsia="zh-CN"/>
          </w:rPr>
          <w:delText>ndependent</w:delText>
        </w:r>
        <w:r w:rsidDel="009C6270">
          <w:rPr>
            <w:rFonts w:hint="eastAsia"/>
            <w:lang w:eastAsia="zh-CN"/>
          </w:rPr>
          <w:delText xml:space="preserve"> control, management and orchestration of </w:delText>
        </w:r>
        <w:r w:rsidDel="009C6270">
          <w:rPr>
            <w:lang w:eastAsia="zh-CN"/>
          </w:rPr>
          <w:delText>communication</w:delText>
        </w:r>
        <w:r w:rsidDel="009C6270">
          <w:rPr>
            <w:rFonts w:hint="eastAsia"/>
            <w:lang w:eastAsia="zh-CN"/>
          </w:rPr>
          <w:delText xml:space="preserve"> </w:delText>
        </w:r>
        <w:r w:rsidDel="009C6270">
          <w:rPr>
            <w:lang w:eastAsia="zh-CN"/>
          </w:rPr>
          <w:delText xml:space="preserve">and </w:delText>
        </w:r>
        <w:r w:rsidDel="009C6270">
          <w:rPr>
            <w:rFonts w:hint="eastAsia"/>
            <w:lang w:eastAsia="zh-CN"/>
          </w:rPr>
          <w:delText xml:space="preserve">the </w:delText>
        </w:r>
        <w:r w:rsidDel="009C6270">
          <w:rPr>
            <w:lang w:eastAsia="zh-CN"/>
          </w:rPr>
          <w:delText>computing</w:delText>
        </w:r>
        <w:r w:rsidDel="009C6270">
          <w:rPr>
            <w:rFonts w:hint="eastAsia"/>
            <w:lang w:eastAsia="zh-CN"/>
          </w:rPr>
          <w:delText xml:space="preserve"> resources</w:delText>
        </w:r>
        <w:r w:rsidDel="009C6270">
          <w:rPr>
            <w:lang w:eastAsia="zh-CN"/>
          </w:rPr>
          <w:delText xml:space="preserve"> may</w:delText>
        </w:r>
        <w:r w:rsidDel="009C6270">
          <w:rPr>
            <w:rFonts w:hint="eastAsia"/>
            <w:lang w:eastAsia="zh-CN"/>
          </w:rPr>
          <w:delText xml:space="preserve"> </w:delText>
        </w:r>
        <w:r w:rsidDel="009C6270">
          <w:rPr>
            <w:lang w:eastAsia="zh-CN"/>
          </w:rPr>
          <w:delText xml:space="preserve">cause </w:delText>
        </w:r>
        <w:r w:rsidDel="009C6270">
          <w:rPr>
            <w:rFonts w:hint="eastAsia"/>
            <w:lang w:eastAsia="zh-CN"/>
          </w:rPr>
          <w:delText xml:space="preserve">significant </w:delText>
        </w:r>
        <w:r w:rsidDel="009C6270">
          <w:rPr>
            <w:lang w:eastAsia="zh-CN"/>
          </w:rPr>
          <w:delText>negative</w:delText>
        </w:r>
        <w:r w:rsidDel="009C6270">
          <w:rPr>
            <w:rFonts w:hint="eastAsia"/>
            <w:lang w:eastAsia="zh-CN"/>
          </w:rPr>
          <w:delText xml:space="preserve"> impact on the performance of the end-to-end solution. </w:delText>
        </w:r>
      </w:del>
    </w:p>
    <w:p w:rsidR="0029207F" w:rsidDel="009C6270" w:rsidRDefault="0029207F" w:rsidP="0029207F">
      <w:pPr>
        <w:rPr>
          <w:del w:id="113" w:author="Qing Wan" w:date="2025-05-06T12:20:00Z"/>
          <w:lang w:eastAsia="zh-CN"/>
        </w:rPr>
      </w:pPr>
      <w:del w:id="114" w:author="Qing Wan" w:date="2025-05-06T12:20:00Z">
        <w:r w:rsidDel="009C6270">
          <w:rPr>
            <w:lang w:eastAsia="zh-CN"/>
          </w:rPr>
          <w:delText>T</w:delText>
        </w:r>
        <w:r w:rsidDel="009C6270">
          <w:rPr>
            <w:rFonts w:hint="eastAsia"/>
            <w:lang w:eastAsia="zh-CN"/>
          </w:rPr>
          <w:delText xml:space="preserve">he 6G </w:delText>
        </w:r>
        <w:r w:rsidDel="009C6270">
          <w:rPr>
            <w:lang w:eastAsia="zh-CN"/>
          </w:rPr>
          <w:delText>system</w:delText>
        </w:r>
        <w:r w:rsidDel="009C6270">
          <w:rPr>
            <w:rFonts w:hint="eastAsia"/>
            <w:lang w:eastAsia="zh-CN"/>
          </w:rPr>
          <w:delText xml:space="preserve"> is expected to change the situation by coordinating the communication service</w:delText>
        </w:r>
        <w:r w:rsidDel="009C6270">
          <w:rPr>
            <w:rFonts w:hint="eastAsia"/>
            <w:lang w:val="en-US" w:eastAsia="zh-CN"/>
          </w:rPr>
          <w:delText>s</w:delText>
        </w:r>
        <w:r w:rsidDel="009C6270">
          <w:rPr>
            <w:rFonts w:hint="eastAsia"/>
            <w:lang w:eastAsia="zh-CN"/>
          </w:rPr>
          <w:delText xml:space="preserve"> and computing resource utilization in the stage of system architecture design.</w:delText>
        </w:r>
        <w:r w:rsidDel="009C6270">
          <w:delText xml:space="preserve"> </w:delText>
        </w:r>
        <w:r w:rsidDel="009C6270">
          <w:rPr>
            <w:lang w:eastAsia="zh-CN"/>
          </w:rPr>
          <w:delText>I</w:delText>
        </w:r>
        <w:r w:rsidDel="009C6270">
          <w:rPr>
            <w:rFonts w:hint="eastAsia"/>
            <w:lang w:eastAsia="zh-CN"/>
          </w:rPr>
          <w:delText xml:space="preserve">n this way, the 6G network can make the </w:delText>
        </w:r>
        <w:r w:rsidDel="009C6270">
          <w:rPr>
            <w:lang w:eastAsia="zh-CN"/>
          </w:rPr>
          <w:delText>ubiquitous</w:delText>
        </w:r>
        <w:r w:rsidDel="009C6270">
          <w:rPr>
            <w:rFonts w:hint="eastAsia"/>
            <w:lang w:eastAsia="zh-CN"/>
          </w:rPr>
          <w:delText xml:space="preserve"> single-point computing resource </w:delText>
        </w:r>
        <w:r w:rsidDel="009C6270">
          <w:rPr>
            <w:lang w:eastAsia="zh-CN"/>
          </w:rPr>
          <w:delText xml:space="preserve">node </w:delText>
        </w:r>
        <w:r w:rsidDel="009C6270">
          <w:rPr>
            <w:rFonts w:hint="eastAsia"/>
            <w:lang w:eastAsia="zh-CN"/>
          </w:rPr>
          <w:delText>connected and participate in the scheduling of various types of computing resources such as UE, MEC server, cloud server. For example, the 6G network can select appropriate computing resource</w:delText>
        </w:r>
        <w:r w:rsidDel="009C6270">
          <w:rPr>
            <w:lang w:eastAsia="zh-CN"/>
          </w:rPr>
          <w:delText>s</w:delText>
        </w:r>
        <w:r w:rsidDel="009C6270">
          <w:rPr>
            <w:rFonts w:hint="eastAsia"/>
            <w:lang w:eastAsia="zh-CN"/>
          </w:rPr>
          <w:delText xml:space="preserve"> based on service characteristics to achieve optimal resource usage. </w:delText>
        </w:r>
        <w:r w:rsidDel="009C6270">
          <w:rPr>
            <w:lang w:eastAsia="zh-CN"/>
          </w:rPr>
          <w:delText>O</w:delText>
        </w:r>
        <w:r w:rsidDel="009C6270">
          <w:rPr>
            <w:rFonts w:hint="eastAsia"/>
            <w:lang w:eastAsia="zh-CN"/>
          </w:rPr>
          <w:delText xml:space="preserve">n the other hand, the data transmission for the </w:delText>
        </w:r>
        <w:r w:rsidDel="009C6270">
          <w:rPr>
            <w:lang w:eastAsia="zh-CN"/>
          </w:rPr>
          <w:delText>computation</w:delText>
        </w:r>
        <w:r w:rsidDel="009C6270">
          <w:rPr>
            <w:rFonts w:hint="eastAsia"/>
            <w:lang w:eastAsia="zh-CN"/>
          </w:rPr>
          <w:delText xml:space="preserve"> can be more flexible and </w:delText>
        </w:r>
        <w:r w:rsidDel="009C6270">
          <w:rPr>
            <w:lang w:eastAsia="zh-CN"/>
          </w:rPr>
          <w:delText>efficient</w:delText>
        </w:r>
        <w:r w:rsidDel="009C6270">
          <w:rPr>
            <w:rFonts w:hint="eastAsia"/>
            <w:lang w:eastAsia="zh-CN"/>
          </w:rPr>
          <w:delText xml:space="preserve"> with additional information (e.g. workload, available capability) about the selected computing resources.</w:delText>
        </w:r>
      </w:del>
    </w:p>
    <w:p w:rsidR="0029207F" w:rsidDel="009C6270" w:rsidRDefault="0029207F" w:rsidP="0029207F">
      <w:pPr>
        <w:rPr>
          <w:del w:id="115" w:author="Qing Wan" w:date="2025-05-06T12:20:00Z"/>
          <w:lang w:eastAsia="zh-CN"/>
        </w:rPr>
      </w:pPr>
      <w:del w:id="116" w:author="Qing Wan" w:date="2025-05-06T12:20:00Z">
        <w:r w:rsidDel="009C6270">
          <w:rPr>
            <w:rFonts w:hint="eastAsia"/>
            <w:lang w:eastAsia="zh-CN"/>
          </w:rPr>
          <w:delText xml:space="preserve">The real-time rendering of 3D scenes in </w:delText>
        </w:r>
        <w:r w:rsidDel="009C6270">
          <w:rPr>
            <w:lang w:eastAsia="zh-CN"/>
          </w:rPr>
          <w:delText xml:space="preserve">a </w:delText>
        </w:r>
        <w:r w:rsidDel="009C6270">
          <w:rPr>
            <w:rFonts w:hint="eastAsia"/>
            <w:lang w:eastAsia="zh-CN"/>
          </w:rPr>
          <w:delText xml:space="preserve">large-scale XR application is a typical case of </w:delText>
        </w:r>
        <w:r w:rsidDel="009C6270">
          <w:rPr>
            <w:lang w:eastAsia="zh-CN"/>
          </w:rPr>
          <w:delText xml:space="preserve">a </w:delText>
        </w:r>
        <w:r w:rsidDel="009C6270">
          <w:rPr>
            <w:rFonts w:hint="eastAsia"/>
            <w:lang w:eastAsia="zh-CN"/>
          </w:rPr>
          <w:delText>computing-</w:delText>
        </w:r>
        <w:r w:rsidDel="009C6270">
          <w:rPr>
            <w:lang w:eastAsia="zh-CN"/>
          </w:rPr>
          <w:delText>intensive</w:delText>
        </w:r>
        <w:r w:rsidDel="009C6270">
          <w:rPr>
            <w:rFonts w:hint="eastAsia"/>
            <w:lang w:eastAsia="zh-CN"/>
          </w:rPr>
          <w:delText xml:space="preserve"> application, which requires large amount</w:delText>
        </w:r>
        <w:r w:rsidDel="009C6270">
          <w:rPr>
            <w:lang w:eastAsia="zh-CN"/>
          </w:rPr>
          <w:delText>s</w:delText>
        </w:r>
        <w:r w:rsidDel="009C6270">
          <w:rPr>
            <w:rFonts w:hint="eastAsia"/>
            <w:lang w:eastAsia="zh-CN"/>
          </w:rPr>
          <w:delText xml:space="preserve"> of calculation</w:delText>
        </w:r>
        <w:r w:rsidDel="009C6270">
          <w:rPr>
            <w:lang w:eastAsia="zh-CN"/>
          </w:rPr>
          <w:delText>s</w:delText>
        </w:r>
        <w:r w:rsidDel="009C6270">
          <w:rPr>
            <w:rFonts w:hint="eastAsia"/>
            <w:lang w:eastAsia="zh-CN"/>
          </w:rPr>
          <w:delText xml:space="preserve"> to handle the complicated model and texture mapping. </w:delText>
        </w:r>
        <w:r w:rsidDel="009C6270">
          <w:rPr>
            <w:lang w:eastAsia="zh-CN"/>
          </w:rPr>
          <w:delText>S</w:delText>
        </w:r>
        <w:r w:rsidDel="009C6270">
          <w:rPr>
            <w:rFonts w:hint="eastAsia"/>
            <w:lang w:eastAsia="zh-CN"/>
          </w:rPr>
          <w:delText>ometime</w:delText>
        </w:r>
        <w:r w:rsidDel="009C6270">
          <w:rPr>
            <w:lang w:eastAsia="zh-CN"/>
          </w:rPr>
          <w:delText>s</w:delText>
        </w:r>
        <w:r w:rsidDel="009C6270">
          <w:rPr>
            <w:rFonts w:hint="eastAsia"/>
            <w:lang w:eastAsia="zh-CN"/>
          </w:rPr>
          <w:delText xml:space="preserve"> limited to the capability of hardware, it is impossible for a single device to render the scene individually, and the distribution of the computing workload to other computing </w:delText>
        </w:r>
        <w:r w:rsidDel="009C6270">
          <w:rPr>
            <w:lang w:eastAsia="zh-CN"/>
          </w:rPr>
          <w:delText>resources</w:delText>
        </w:r>
        <w:r w:rsidDel="009C6270">
          <w:rPr>
            <w:rFonts w:hint="eastAsia"/>
            <w:lang w:eastAsia="zh-CN"/>
          </w:rPr>
          <w:delText xml:space="preserve"> can solve the issue. Sometimes the duplicated rendering of the same XR scene which is being requested by multiple users can be avoided if choose to execute the rendering in the cloud server. However, the XR application </w:delText>
        </w:r>
        <w:r w:rsidDel="009C6270">
          <w:rPr>
            <w:lang w:eastAsia="zh-CN"/>
          </w:rPr>
          <w:delText>can</w:delText>
        </w:r>
        <w:r w:rsidDel="009C6270">
          <w:rPr>
            <w:rFonts w:hint="eastAsia"/>
            <w:lang w:eastAsia="zh-CN"/>
          </w:rPr>
          <w:delText xml:space="preserve"> have </w:delText>
        </w:r>
        <w:r w:rsidDel="009C6270">
          <w:rPr>
            <w:lang w:eastAsia="zh-CN"/>
          </w:rPr>
          <w:delText>little</w:delText>
        </w:r>
        <w:r w:rsidDel="009C6270">
          <w:rPr>
            <w:rFonts w:hint="eastAsia"/>
            <w:lang w:eastAsia="zh-CN"/>
          </w:rPr>
          <w:delText xml:space="preserve"> information on the status of computing resources so that it is difficult for the planned data transmission and computation to work together efficiently. </w:delText>
        </w:r>
      </w:del>
    </w:p>
    <w:p w:rsidR="0029207F" w:rsidDel="009C6270" w:rsidRDefault="0029207F" w:rsidP="0029207F">
      <w:pPr>
        <w:rPr>
          <w:del w:id="117" w:author="Qing Wan" w:date="2025-05-06T12:20:00Z"/>
          <w:lang w:eastAsia="zh-CN"/>
        </w:rPr>
      </w:pPr>
      <w:del w:id="118" w:author="Qing Wan" w:date="2025-05-06T12:20:00Z">
        <w:r w:rsidDel="009C6270">
          <w:rPr>
            <w:lang w:eastAsia="zh-CN"/>
          </w:rPr>
          <w:delText>T</w:delText>
        </w:r>
        <w:r w:rsidDel="009C6270">
          <w:rPr>
            <w:rFonts w:hint="eastAsia"/>
            <w:lang w:eastAsia="zh-CN"/>
          </w:rPr>
          <w:delText>his use case illustrates how the 6G system enables better user experience of split XR rendering via the coordination of computing resources and communication resources.</w:delText>
        </w:r>
      </w:del>
    </w:p>
    <w:p w:rsidR="0029207F" w:rsidDel="009C6270" w:rsidRDefault="0029207F" w:rsidP="0029207F">
      <w:pPr>
        <w:pStyle w:val="TH"/>
        <w:rPr>
          <w:del w:id="119" w:author="Qing Wan" w:date="2025-05-06T12:20:00Z"/>
          <w:lang w:eastAsia="zh-CN"/>
        </w:rPr>
      </w:pPr>
      <w:del w:id="120" w:author="Qing Wan" w:date="2025-05-06T12:20:00Z">
        <w:r w:rsidDel="009C6270">
          <w:rPr>
            <w:b w:val="0"/>
            <w:noProof/>
            <w:lang w:val="en-US" w:eastAsia="zh-CN"/>
          </w:rPr>
          <w:drawing>
            <wp:inline distT="0" distB="0" distL="0" distR="0" wp14:anchorId="1E88948F" wp14:editId="78B7E293">
              <wp:extent cx="3994150" cy="2119630"/>
              <wp:effectExtent l="0" t="0" r="139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del>
    </w:p>
    <w:p w:rsidR="0029207F" w:rsidDel="009C6270" w:rsidRDefault="0029207F" w:rsidP="0029207F">
      <w:pPr>
        <w:pStyle w:val="TF"/>
        <w:rPr>
          <w:del w:id="121" w:author="Qing Wan" w:date="2025-05-06T12:20:00Z"/>
          <w:lang w:eastAsia="zh-CN"/>
        </w:rPr>
      </w:pPr>
      <w:del w:id="122" w:author="Qing Wan" w:date="2025-05-06T12:20:00Z">
        <w:r w:rsidDel="009C6270">
          <w:rPr>
            <w:lang w:eastAsia="zh-CN"/>
          </w:rPr>
          <w:delText>Figure W.1.1-1: Coordinating Computing and Communication for XR rendering</w:delText>
        </w:r>
      </w:del>
    </w:p>
    <w:p w:rsidR="0029207F" w:rsidDel="009C6270" w:rsidRDefault="0029207F" w:rsidP="0029207F">
      <w:pPr>
        <w:pStyle w:val="31"/>
        <w:rPr>
          <w:del w:id="123" w:author="Qing Wan" w:date="2025-05-06T12:20:00Z"/>
          <w:lang w:eastAsia="zh-CN"/>
        </w:rPr>
      </w:pPr>
      <w:bookmarkStart w:id="124" w:name="_Toc193810667"/>
      <w:del w:id="125" w:author="Qing Wan" w:date="2025-05-06T12:20:00Z">
        <w:r w:rsidDel="009C6270">
          <w:delText>W.1.2</w:delText>
        </w:r>
        <w:r w:rsidDel="009C6270">
          <w:tab/>
          <w:delText>Pre-conditions</w:delText>
        </w:r>
        <w:bookmarkEnd w:id="124"/>
      </w:del>
    </w:p>
    <w:p w:rsidR="0029207F" w:rsidDel="009C6270" w:rsidRDefault="0029207F" w:rsidP="0029207F">
      <w:pPr>
        <w:pStyle w:val="NO"/>
        <w:rPr>
          <w:del w:id="126" w:author="Qing Wan" w:date="2025-05-06T12:20:00Z"/>
          <w:lang w:eastAsia="zh-CN"/>
        </w:rPr>
      </w:pPr>
      <w:del w:id="127" w:author="Qing Wan" w:date="2025-05-06T12:20:00Z">
        <w:r w:rsidDel="009C6270">
          <w:rPr>
            <w:lang w:eastAsia="zh-CN"/>
          </w:rPr>
          <w:delText>NOTE:</w:delText>
        </w:r>
        <w:r w:rsidDel="009C6270">
          <w:rPr>
            <w:lang w:eastAsia="zh-CN"/>
          </w:rPr>
          <w:tab/>
          <w:delText>The term “6G core network” used in this use case does not imply any architectural assumption, e.g. whether 6G core network is a new or evolved core network (compared to 5G).</w:delText>
        </w:r>
      </w:del>
    </w:p>
    <w:p w:rsidR="0029207F" w:rsidDel="009C6270" w:rsidRDefault="0029207F" w:rsidP="0029207F">
      <w:pPr>
        <w:rPr>
          <w:del w:id="128" w:author="Qing Wan" w:date="2025-05-06T12:20:00Z"/>
          <w:lang w:eastAsia="zh-CN"/>
        </w:rPr>
      </w:pPr>
      <w:del w:id="129" w:author="Qing Wan" w:date="2025-05-06T12:20:00Z">
        <w:r w:rsidDel="009C6270">
          <w:rPr>
            <w:rFonts w:hint="eastAsia"/>
          </w:rPr>
          <w:delText>Several computing resource</w:delText>
        </w:r>
        <w:r w:rsidDel="009C6270">
          <w:delText xml:space="preserve">s </w:delText>
        </w:r>
        <w:r w:rsidDel="009C6270">
          <w:rPr>
            <w:rFonts w:hint="eastAsia"/>
          </w:rPr>
          <w:delText>(e.g. MEC servers, cloud computing cent</w:delText>
        </w:r>
        <w:r w:rsidDel="009C6270">
          <w:delText>re</w:delText>
        </w:r>
        <w:r w:rsidDel="009C6270">
          <w:rPr>
            <w:rFonts w:hint="eastAsia"/>
          </w:rPr>
          <w:delText xml:space="preserve">) for XR services are deployed </w:delText>
        </w:r>
        <w:r w:rsidDel="009C6270">
          <w:delText>distributed</w:delText>
        </w:r>
        <w:r w:rsidDel="009C6270">
          <w:rPr>
            <w:rFonts w:hint="eastAsia"/>
          </w:rPr>
          <w:delText xml:space="preserve"> in different locations and have been enrolled in 6G core network. MEC </w:delText>
        </w:r>
        <w:r w:rsidDel="009C6270">
          <w:delText>S</w:delText>
        </w:r>
        <w:r w:rsidDel="009C6270">
          <w:rPr>
            <w:rFonts w:hint="eastAsia"/>
          </w:rPr>
          <w:delText>erver</w:delText>
        </w:r>
        <w:r w:rsidDel="009C6270">
          <w:delText>s</w:delText>
        </w:r>
        <w:r w:rsidDel="009C6270">
          <w:rPr>
            <w:rFonts w:hint="eastAsia"/>
          </w:rPr>
          <w:delText xml:space="preserve"> A, B and C are provisioned as a part of rendering pipelines to execute render engine, engine adaption, rendering acceleration for the rendering task. </w:delText>
        </w:r>
        <w:r w:rsidDel="009C6270">
          <w:delText>The c</w:delText>
        </w:r>
        <w:r w:rsidDel="009C6270">
          <w:rPr>
            <w:rFonts w:hint="eastAsia"/>
          </w:rPr>
          <w:delText xml:space="preserve">loud </w:delText>
        </w:r>
        <w:r w:rsidDel="009C6270">
          <w:rPr>
            <w:rFonts w:hint="eastAsia"/>
          </w:rPr>
          <w:lastRenderedPageBreak/>
          <w:delText>computing centr</w:delText>
        </w:r>
        <w:r w:rsidDel="009C6270">
          <w:delText>e</w:delText>
        </w:r>
        <w:r w:rsidDel="009C6270">
          <w:rPr>
            <w:rFonts w:hint="eastAsia"/>
          </w:rPr>
          <w:delText xml:space="preserve"> is capable of all the functions for XR rendering. XR Application Platform provides the render services to various XR applications.</w:delText>
        </w:r>
      </w:del>
    </w:p>
    <w:p w:rsidR="0029207F" w:rsidDel="009C6270" w:rsidRDefault="0029207F" w:rsidP="0029207F">
      <w:pPr>
        <w:rPr>
          <w:del w:id="130" w:author="Qing Wan" w:date="2025-05-06T12:20:00Z"/>
          <w:lang w:eastAsia="zh-CN"/>
        </w:rPr>
      </w:pPr>
      <w:del w:id="131" w:author="Qing Wan" w:date="2025-05-06T12:20:00Z">
        <w:r w:rsidDel="009C6270">
          <w:rPr>
            <w:rFonts w:hint="eastAsia"/>
          </w:rPr>
          <w:delText xml:space="preserve">Task Management Server is responsible for task </w:delText>
        </w:r>
        <w:r w:rsidDel="009C6270">
          <w:delText>analys</w:delText>
        </w:r>
        <w:r w:rsidDel="009C6270">
          <w:rPr>
            <w:rFonts w:eastAsia="宋体" w:hint="eastAsia"/>
            <w:lang w:val="en-US" w:eastAsia="zh-CN"/>
          </w:rPr>
          <w:delText>is</w:delText>
        </w:r>
        <w:r w:rsidDel="009C6270">
          <w:rPr>
            <w:rFonts w:hint="eastAsia"/>
          </w:rPr>
          <w:delText>, sub-task planning,</w:delText>
        </w:r>
        <w:r w:rsidDel="009C6270">
          <w:delText xml:space="preserve"> graphic</w:delText>
        </w:r>
        <w:r w:rsidDel="009C6270">
          <w:rPr>
            <w:rFonts w:hint="eastAsia"/>
          </w:rPr>
          <w:delText xml:space="preserve"> composition and etc.</w:delText>
        </w:r>
      </w:del>
    </w:p>
    <w:p w:rsidR="0029207F" w:rsidDel="009C6270" w:rsidRDefault="0029207F" w:rsidP="0029207F">
      <w:pPr>
        <w:rPr>
          <w:del w:id="132" w:author="Qing Wan" w:date="2025-05-06T12:20:00Z"/>
          <w:lang w:eastAsia="zh-CN"/>
        </w:rPr>
      </w:pPr>
      <w:del w:id="133" w:author="Qing Wan" w:date="2025-05-06T12:20:00Z">
        <w:r w:rsidDel="009C6270">
          <w:delText>T</w:delText>
        </w:r>
        <w:r w:rsidDel="009C6270">
          <w:rPr>
            <w:rFonts w:hint="eastAsia"/>
          </w:rPr>
          <w:delText xml:space="preserve">he UE supporting </w:delText>
        </w:r>
        <w:r w:rsidDel="009C6270">
          <w:delText xml:space="preserve">the </w:delText>
        </w:r>
        <w:r w:rsidDel="009C6270">
          <w:rPr>
            <w:rFonts w:hint="eastAsia"/>
          </w:rPr>
          <w:delText>XR application is the subscriber of the 6G network</w:delText>
        </w:r>
        <w:r w:rsidDel="009C6270">
          <w:delText xml:space="preserve">. It </w:delText>
        </w:r>
        <w:r w:rsidDel="009C6270">
          <w:rPr>
            <w:rFonts w:hint="eastAsia"/>
          </w:rPr>
          <w:delText>ha</w:delText>
        </w:r>
        <w:r w:rsidDel="009C6270">
          <w:delText xml:space="preserve">s registered to the 6G network and was </w:delText>
        </w:r>
        <w:r w:rsidDel="009C6270">
          <w:rPr>
            <w:rFonts w:hint="eastAsia"/>
          </w:rPr>
          <w:delText xml:space="preserve">authorized </w:delText>
        </w:r>
        <w:r w:rsidDel="009C6270">
          <w:delText xml:space="preserve">for </w:delText>
        </w:r>
        <w:r w:rsidDel="009C6270">
          <w:rPr>
            <w:rFonts w:hint="eastAsia"/>
          </w:rPr>
          <w:delText>the computing coordination service.</w:delText>
        </w:r>
      </w:del>
    </w:p>
    <w:p w:rsidR="0029207F" w:rsidDel="009C6270" w:rsidRDefault="0029207F" w:rsidP="0029207F">
      <w:pPr>
        <w:pStyle w:val="31"/>
        <w:rPr>
          <w:del w:id="134" w:author="Qing Wan" w:date="2025-05-06T12:20:00Z"/>
          <w:lang w:eastAsia="zh-CN"/>
        </w:rPr>
      </w:pPr>
      <w:bookmarkStart w:id="135" w:name="_Toc193810668"/>
      <w:del w:id="136" w:author="Qing Wan" w:date="2025-05-06T12:20:00Z">
        <w:r w:rsidDel="009C6270">
          <w:delText>W.1.3</w:delText>
        </w:r>
        <w:r w:rsidDel="009C6270">
          <w:tab/>
          <w:delText>Service Flows</w:delText>
        </w:r>
        <w:bookmarkEnd w:id="135"/>
      </w:del>
    </w:p>
    <w:p w:rsidR="0029207F" w:rsidDel="009C6270" w:rsidRDefault="0029207F" w:rsidP="0029207F">
      <w:pPr>
        <w:pStyle w:val="B1"/>
        <w:rPr>
          <w:del w:id="137" w:author="Qing Wan" w:date="2025-05-06T12:20:00Z"/>
          <w:lang w:eastAsia="zh-CN"/>
        </w:rPr>
      </w:pPr>
      <w:del w:id="138" w:author="Qing Wan" w:date="2025-05-06T12:20:00Z">
        <w:r w:rsidDel="009C6270">
          <w:delText>1.</w:delText>
        </w:r>
        <w:r w:rsidDel="009C6270">
          <w:tab/>
        </w:r>
        <w:r w:rsidDel="009C6270">
          <w:rPr>
            <w:rFonts w:hint="eastAsia"/>
          </w:rPr>
          <w:delText xml:space="preserve">Regarding </w:delText>
        </w:r>
        <w:r w:rsidDel="009C6270">
          <w:delText xml:space="preserve">the </w:delText>
        </w:r>
        <w:r w:rsidDel="009C6270">
          <w:rPr>
            <w:rFonts w:hint="eastAsia"/>
          </w:rPr>
          <w:delText>XR application</w:delText>
        </w:r>
        <w:r w:rsidDel="009C6270">
          <w:delText>'</w:delText>
        </w:r>
        <w:r w:rsidDel="009C6270">
          <w:rPr>
            <w:rFonts w:hint="eastAsia"/>
          </w:rPr>
          <w:delText xml:space="preserve">s need, </w:delText>
        </w:r>
        <w:r w:rsidDel="009C6270">
          <w:delText xml:space="preserve">the </w:delText>
        </w:r>
        <w:r w:rsidDel="009C6270">
          <w:rPr>
            <w:rFonts w:hint="eastAsia"/>
          </w:rPr>
          <w:delText xml:space="preserve">UE sends a request of XR rendering to </w:delText>
        </w:r>
        <w:r w:rsidDel="009C6270">
          <w:delText xml:space="preserve">the </w:delText>
        </w:r>
        <w:r w:rsidDel="009C6270">
          <w:rPr>
            <w:rFonts w:hint="eastAsia"/>
          </w:rPr>
          <w:delText>XR Application Platform</w:delText>
        </w:r>
        <w:r w:rsidDel="009C6270">
          <w:delText>.</w:delText>
        </w:r>
      </w:del>
    </w:p>
    <w:p w:rsidR="0029207F" w:rsidDel="009C6270" w:rsidRDefault="0029207F" w:rsidP="0029207F">
      <w:pPr>
        <w:pStyle w:val="B1"/>
        <w:rPr>
          <w:del w:id="139" w:author="Qing Wan" w:date="2025-05-06T12:20:00Z"/>
          <w:lang w:eastAsia="zh-CN"/>
        </w:rPr>
      </w:pPr>
      <w:del w:id="140" w:author="Qing Wan" w:date="2025-05-06T12:20:00Z">
        <w:r w:rsidDel="009C6270">
          <w:delText>2.</w:delText>
        </w:r>
        <w:r w:rsidDel="009C6270">
          <w:tab/>
          <w:delText xml:space="preserve">The </w:delText>
        </w:r>
        <w:r w:rsidDel="009C6270">
          <w:rPr>
            <w:rFonts w:hint="eastAsia"/>
          </w:rPr>
          <w:delText>XR application platform d</w:delText>
        </w:r>
        <w:r w:rsidDel="009C6270">
          <w:delText>e</w:delText>
        </w:r>
        <w:r w:rsidDel="009C6270">
          <w:rPr>
            <w:rFonts w:hint="eastAsia"/>
          </w:rPr>
          <w:delText xml:space="preserve">composes </w:delText>
        </w:r>
        <w:r w:rsidDel="009C6270">
          <w:delText>the UE'</w:delText>
        </w:r>
        <w:r w:rsidDel="009C6270">
          <w:rPr>
            <w:rFonts w:hint="eastAsia"/>
          </w:rPr>
          <w:delText xml:space="preserve">s request </w:delText>
        </w:r>
        <w:r w:rsidDel="009C6270">
          <w:delText>in</w:delText>
        </w:r>
        <w:r w:rsidDel="009C6270">
          <w:rPr>
            <w:rFonts w:hint="eastAsia"/>
          </w:rPr>
          <w:delText>to different tasks</w:delText>
        </w:r>
        <w:r w:rsidDel="009C6270">
          <w:delText xml:space="preserve"> </w:delText>
        </w:r>
        <w:r w:rsidDel="009C6270">
          <w:rPr>
            <w:rFonts w:hint="eastAsia"/>
          </w:rPr>
          <w:delText xml:space="preserve">and dispatches the render task to </w:delText>
        </w:r>
        <w:r w:rsidDel="009C6270">
          <w:delText xml:space="preserve">the </w:delText>
        </w:r>
        <w:r w:rsidDel="009C6270">
          <w:rPr>
            <w:rFonts w:hint="eastAsia"/>
          </w:rPr>
          <w:delText xml:space="preserve">Task Management Server through </w:delText>
        </w:r>
        <w:r w:rsidDel="009C6270">
          <w:delText xml:space="preserve">the </w:delText>
        </w:r>
        <w:r w:rsidDel="009C6270">
          <w:rPr>
            <w:rFonts w:hint="eastAsia"/>
          </w:rPr>
          <w:delText>IP network.</w:delText>
        </w:r>
      </w:del>
    </w:p>
    <w:p w:rsidR="0029207F" w:rsidDel="009C6270" w:rsidRDefault="0029207F" w:rsidP="0029207F">
      <w:pPr>
        <w:pStyle w:val="B1"/>
        <w:rPr>
          <w:del w:id="141" w:author="Qing Wan" w:date="2025-05-06T12:20:00Z"/>
          <w:lang w:eastAsia="zh-CN"/>
        </w:rPr>
      </w:pPr>
      <w:del w:id="142" w:author="Qing Wan" w:date="2025-05-06T12:20:00Z">
        <w:r w:rsidDel="009C6270">
          <w:delText>3.</w:delText>
        </w:r>
        <w:r w:rsidDel="009C6270">
          <w:tab/>
        </w:r>
        <w:r w:rsidDel="009C6270">
          <w:rPr>
            <w:rFonts w:hint="eastAsia"/>
          </w:rPr>
          <w:delText>T</w:delText>
        </w:r>
        <w:r w:rsidDel="009C6270">
          <w:delText>he T</w:delText>
        </w:r>
        <w:r w:rsidDel="009C6270">
          <w:rPr>
            <w:rFonts w:hint="eastAsia"/>
          </w:rPr>
          <w:delText xml:space="preserve">ask Management Server </w:delText>
        </w:r>
        <w:r w:rsidDel="009C6270">
          <w:delText>analyses</w:delText>
        </w:r>
        <w:r w:rsidDel="009C6270">
          <w:rPr>
            <w:rFonts w:hint="eastAsia"/>
          </w:rPr>
          <w:delText xml:space="preserve"> the render task and plan</w:delText>
        </w:r>
        <w:r w:rsidDel="009C6270">
          <w:delText>s</w:delText>
        </w:r>
        <w:r w:rsidDel="009C6270">
          <w:rPr>
            <w:rFonts w:hint="eastAsia"/>
          </w:rPr>
          <w:delText xml:space="preserve"> the computing task based on the capability of </w:delText>
        </w:r>
        <w:r w:rsidDel="009C6270">
          <w:delText xml:space="preserve">the </w:delText>
        </w:r>
        <w:r w:rsidDel="009C6270">
          <w:rPr>
            <w:rFonts w:hint="eastAsia"/>
          </w:rPr>
          <w:delText xml:space="preserve">computing resources. </w:delText>
        </w:r>
        <w:r w:rsidDel="009C6270">
          <w:delText>T</w:delText>
        </w:r>
        <w:r w:rsidDel="009C6270">
          <w:rPr>
            <w:rFonts w:hint="eastAsia"/>
          </w:rPr>
          <w:delText xml:space="preserve">hen it sends the requests of computing coordination service and XR communication service to </w:delText>
        </w:r>
        <w:r w:rsidDel="009C6270">
          <w:delText xml:space="preserve">the </w:delText>
        </w:r>
        <w:r w:rsidDel="009C6270">
          <w:rPr>
            <w:rFonts w:hint="eastAsia"/>
          </w:rPr>
          <w:delText xml:space="preserve">6G core network, including the information of </w:delText>
        </w:r>
        <w:r w:rsidDel="009C6270">
          <w:delText xml:space="preserve">computing coordination service </w:delText>
        </w:r>
        <w:r w:rsidDel="009C6270">
          <w:rPr>
            <w:rFonts w:hint="eastAsia"/>
          </w:rPr>
          <w:delText>QoS</w:delText>
        </w:r>
        <w:r w:rsidDel="009C6270">
          <w:delText xml:space="preserve"> (e.g. </w:delText>
        </w:r>
        <w:r w:rsidDel="009C6270">
          <w:rPr>
            <w:rFonts w:hint="eastAsia"/>
          </w:rPr>
          <w:delText>requested computing capabilities, response time</w:delText>
        </w:r>
        <w:r w:rsidDel="009C6270">
          <w:delText xml:space="preserve">) and </w:delText>
        </w:r>
        <w:r w:rsidDel="009C6270">
          <w:rPr>
            <w:rFonts w:hint="eastAsia"/>
          </w:rPr>
          <w:delText>communication</w:delText>
        </w:r>
        <w:r w:rsidDel="009C6270">
          <w:delText xml:space="preserve"> </w:delText>
        </w:r>
        <w:r w:rsidDel="009C6270">
          <w:rPr>
            <w:rFonts w:hint="eastAsia"/>
          </w:rPr>
          <w:delText xml:space="preserve">service QoS </w:delText>
        </w:r>
        <w:r w:rsidDel="009C6270">
          <w:delText>(e.g. latency)</w:delText>
        </w:r>
        <w:r w:rsidDel="009C6270">
          <w:rPr>
            <w:rFonts w:hint="eastAsia"/>
          </w:rPr>
          <w:delText xml:space="preserve">. </w:delText>
        </w:r>
      </w:del>
    </w:p>
    <w:p w:rsidR="0029207F" w:rsidDel="009C6270" w:rsidRDefault="0029207F" w:rsidP="0029207F">
      <w:pPr>
        <w:pStyle w:val="B1"/>
        <w:rPr>
          <w:del w:id="143" w:author="Qing Wan" w:date="2025-05-06T12:20:00Z"/>
          <w:lang w:eastAsia="zh-CN"/>
        </w:rPr>
      </w:pPr>
      <w:del w:id="144" w:author="Qing Wan" w:date="2025-05-06T12:20:00Z">
        <w:r w:rsidDel="009C6270">
          <w:delText>4.</w:delText>
        </w:r>
        <w:r w:rsidDel="009C6270">
          <w:tab/>
          <w:delText xml:space="preserve">The 6G core network selects MEC Server B and cloud computing centre based on the requested QoS of the computing coordination service, and the status information of all enrolled computing </w:delText>
        </w:r>
        <w:r w:rsidDel="009C6270">
          <w:rPr>
            <w:rFonts w:hint="eastAsia"/>
          </w:rPr>
          <w:delText>resources</w:delText>
        </w:r>
        <w:r w:rsidDel="009C6270">
          <w:delText xml:space="preserve">, and then </w:delText>
        </w:r>
        <w:r w:rsidDel="009C6270">
          <w:rPr>
            <w:rFonts w:eastAsia="宋体" w:hint="eastAsia"/>
            <w:lang w:val="en-US" w:eastAsia="zh-CN"/>
          </w:rPr>
          <w:delText xml:space="preserve">sends </w:delText>
        </w:r>
        <w:r w:rsidDel="009C6270">
          <w:delText xml:space="preserve">feedback </w:delText>
        </w:r>
        <w:r w:rsidDel="009C6270">
          <w:rPr>
            <w:rFonts w:eastAsia="宋体" w:hint="eastAsia"/>
            <w:lang w:val="en-US" w:eastAsia="zh-CN"/>
          </w:rPr>
          <w:delText xml:space="preserve">to </w:delText>
        </w:r>
        <w:r w:rsidDel="009C6270">
          <w:rPr>
            <w:rFonts w:eastAsia="宋体"/>
            <w:lang w:val="en-US" w:eastAsia="zh-CN"/>
          </w:rPr>
          <w:delText xml:space="preserve">the </w:delText>
        </w:r>
        <w:r w:rsidDel="009C6270">
          <w:rPr>
            <w:rFonts w:hint="eastAsia"/>
          </w:rPr>
          <w:delText>Task Management Server</w:delText>
        </w:r>
        <w:r w:rsidDel="009C6270">
          <w:delText xml:space="preserve"> about the coordination result</w:delText>
        </w:r>
        <w:r w:rsidDel="009C6270">
          <w:rPr>
            <w:rFonts w:hint="eastAsia"/>
          </w:rPr>
          <w:delText xml:space="preserve"> (e.g. selected computing resources)</w:delText>
        </w:r>
        <w:r w:rsidDel="009C6270">
          <w:delText>. Meanwhile, the 6G core network establishes the communication paths between the UE and MEC Server B</w:delText>
        </w:r>
        <w:r w:rsidDel="009C6270">
          <w:rPr>
            <w:rFonts w:hint="eastAsia"/>
          </w:rPr>
          <w:delText xml:space="preserve"> and</w:delText>
        </w:r>
        <w:r w:rsidDel="009C6270">
          <w:delText xml:space="preserve"> the cloud computing centre </w:delText>
        </w:r>
        <w:r w:rsidDel="009C6270">
          <w:rPr>
            <w:rFonts w:hint="eastAsia"/>
          </w:rPr>
          <w:delText xml:space="preserve">to transmit </w:delText>
        </w:r>
        <w:r w:rsidDel="009C6270">
          <w:delText xml:space="preserve">data </w:delText>
        </w:r>
        <w:r w:rsidDel="009C6270">
          <w:rPr>
            <w:rFonts w:hint="eastAsia"/>
          </w:rPr>
          <w:delText>for the rendering</w:delText>
        </w:r>
        <w:r w:rsidDel="009C6270">
          <w:delText xml:space="preserve"> based on the requested QoS</w:delText>
        </w:r>
        <w:r w:rsidDel="009C6270">
          <w:rPr>
            <w:rFonts w:hint="eastAsia"/>
          </w:rPr>
          <w:delText xml:space="preserve"> of communication service</w:delText>
        </w:r>
        <w:r w:rsidDel="009C6270">
          <w:delText>.</w:delText>
        </w:r>
      </w:del>
    </w:p>
    <w:p w:rsidR="0029207F" w:rsidDel="009C6270" w:rsidRDefault="0029207F" w:rsidP="0029207F">
      <w:pPr>
        <w:pStyle w:val="B1"/>
        <w:rPr>
          <w:del w:id="145" w:author="Qing Wan" w:date="2025-05-06T12:20:00Z"/>
          <w:lang w:eastAsia="zh-CN"/>
        </w:rPr>
      </w:pPr>
      <w:del w:id="146" w:author="Qing Wan" w:date="2025-05-06T12:20:00Z">
        <w:r w:rsidDel="009C6270">
          <w:delText>5.</w:delText>
        </w:r>
        <w:r w:rsidDel="009C6270">
          <w:tab/>
        </w:r>
        <w:r w:rsidDel="009C6270">
          <w:rPr>
            <w:rFonts w:hint="eastAsia"/>
          </w:rPr>
          <w:delText>T</w:delText>
        </w:r>
        <w:r w:rsidDel="009C6270">
          <w:delText>he T</w:delText>
        </w:r>
        <w:r w:rsidDel="009C6270">
          <w:rPr>
            <w:rFonts w:hint="eastAsia"/>
          </w:rPr>
          <w:delText xml:space="preserve">ask Management Server </w:delText>
        </w:r>
        <w:r w:rsidDel="009C6270">
          <w:delText xml:space="preserve">distributes the necessary data and associated information to all the selected computing </w:delText>
        </w:r>
        <w:r w:rsidDel="009C6270">
          <w:rPr>
            <w:rFonts w:hint="eastAsia"/>
          </w:rPr>
          <w:delText>resources</w:delText>
        </w:r>
        <w:r w:rsidDel="009C6270">
          <w:delText xml:space="preserve"> via the IP network.</w:delText>
        </w:r>
      </w:del>
    </w:p>
    <w:p w:rsidR="0029207F" w:rsidDel="009C6270" w:rsidRDefault="0029207F" w:rsidP="0029207F">
      <w:pPr>
        <w:pStyle w:val="B1"/>
        <w:rPr>
          <w:del w:id="147" w:author="Qing Wan" w:date="2025-05-06T12:20:00Z"/>
          <w:lang w:eastAsia="zh-CN"/>
        </w:rPr>
      </w:pPr>
      <w:del w:id="148" w:author="Qing Wan" w:date="2025-05-06T12:20:00Z">
        <w:r w:rsidDel="009C6270">
          <w:delText>6.</w:delText>
        </w:r>
        <w:r w:rsidDel="009C6270">
          <w:tab/>
          <w:delText xml:space="preserve">MEC Server B and the cloud computing centre execute individual rendering sub-tasks, sync-up with the </w:delText>
        </w:r>
        <w:r w:rsidDel="009C6270">
          <w:rPr>
            <w:rFonts w:hint="eastAsia"/>
          </w:rPr>
          <w:delText xml:space="preserve">Task Management Server about </w:delText>
        </w:r>
        <w:r w:rsidDel="009C6270">
          <w:delText xml:space="preserve">the progress of its sub-tasks and sync-up the status information (e.g. computing </w:delText>
        </w:r>
        <w:r w:rsidDel="009C6270">
          <w:rPr>
            <w:rFonts w:hint="eastAsia"/>
          </w:rPr>
          <w:delText>workload</w:delText>
        </w:r>
        <w:r w:rsidDel="009C6270">
          <w:delText>, congestion status) with the 6G core network.</w:delText>
        </w:r>
      </w:del>
    </w:p>
    <w:p w:rsidR="0029207F" w:rsidDel="009C6270" w:rsidRDefault="0029207F" w:rsidP="0029207F">
      <w:pPr>
        <w:pStyle w:val="B1"/>
        <w:rPr>
          <w:del w:id="149" w:author="Qing Wan" w:date="2025-05-06T12:20:00Z"/>
          <w:lang w:eastAsia="zh-CN"/>
        </w:rPr>
      </w:pPr>
      <w:del w:id="150" w:author="Qing Wan" w:date="2025-05-06T12:20:00Z">
        <w:r w:rsidDel="009C6270">
          <w:delText>7.</w:delText>
        </w:r>
        <w:r w:rsidDel="009C6270">
          <w:tab/>
          <w:delText xml:space="preserve">The 6G core network detects the overload of MEC Server B, and </w:delText>
        </w:r>
        <w:r w:rsidDel="009C6270">
          <w:rPr>
            <w:rFonts w:hint="eastAsia"/>
          </w:rPr>
          <w:delText xml:space="preserve">informs </w:delText>
        </w:r>
        <w:r w:rsidDel="009C6270">
          <w:delText xml:space="preserve">the </w:delText>
        </w:r>
        <w:r w:rsidDel="009C6270">
          <w:rPr>
            <w:rFonts w:hint="eastAsia"/>
          </w:rPr>
          <w:delText>Task Management Server to replace</w:delText>
        </w:r>
        <w:r w:rsidDel="009C6270">
          <w:delText xml:space="preserve"> MEC Server </w:delText>
        </w:r>
        <w:r w:rsidDel="009C6270">
          <w:rPr>
            <w:rFonts w:hint="eastAsia"/>
          </w:rPr>
          <w:delText xml:space="preserve">B with MEC </w:delText>
        </w:r>
        <w:r w:rsidDel="009C6270">
          <w:delText>S</w:delText>
        </w:r>
        <w:r w:rsidDel="009C6270">
          <w:rPr>
            <w:rFonts w:hint="eastAsia"/>
          </w:rPr>
          <w:delText xml:space="preserve">erver </w:delText>
        </w:r>
        <w:r w:rsidDel="009C6270">
          <w:delText>C.</w:delText>
        </w:r>
      </w:del>
    </w:p>
    <w:p w:rsidR="0029207F" w:rsidDel="009C6270" w:rsidRDefault="0029207F" w:rsidP="0029207F">
      <w:pPr>
        <w:pStyle w:val="B1"/>
        <w:rPr>
          <w:del w:id="151" w:author="Qing Wan" w:date="2025-05-06T12:20:00Z"/>
          <w:lang w:eastAsia="zh-CN"/>
        </w:rPr>
      </w:pPr>
      <w:del w:id="152" w:author="Qing Wan" w:date="2025-05-06T12:20:00Z">
        <w:r w:rsidDel="009C6270">
          <w:delText>8.</w:delText>
        </w:r>
        <w:r w:rsidDel="009C6270">
          <w:tab/>
          <w:delText xml:space="preserve">The </w:delText>
        </w:r>
        <w:r w:rsidDel="009C6270">
          <w:rPr>
            <w:rFonts w:hint="eastAsia"/>
          </w:rPr>
          <w:delText xml:space="preserve">Task Management Server </w:delText>
        </w:r>
        <w:r w:rsidDel="009C6270">
          <w:delText xml:space="preserve">collects the rendering graphics </w:delText>
        </w:r>
        <w:r w:rsidDel="009C6270">
          <w:rPr>
            <w:rFonts w:hint="eastAsia"/>
          </w:rPr>
          <w:delText xml:space="preserve">from MEC </w:delText>
        </w:r>
        <w:r w:rsidDel="009C6270">
          <w:delText>S</w:delText>
        </w:r>
        <w:r w:rsidDel="009C6270">
          <w:rPr>
            <w:rFonts w:hint="eastAsia"/>
          </w:rPr>
          <w:delText xml:space="preserve">erver B, MEC </w:delText>
        </w:r>
        <w:r w:rsidDel="009C6270">
          <w:delText>S</w:delText>
        </w:r>
        <w:r w:rsidDel="009C6270">
          <w:rPr>
            <w:rFonts w:hint="eastAsia"/>
          </w:rPr>
          <w:delText xml:space="preserve">erver C and </w:delText>
        </w:r>
        <w:r w:rsidDel="009C6270">
          <w:delText>the c</w:delText>
        </w:r>
        <w:r w:rsidDel="009C6270">
          <w:rPr>
            <w:rFonts w:hint="eastAsia"/>
          </w:rPr>
          <w:delText>loud cent</w:delText>
        </w:r>
        <w:r w:rsidDel="009C6270">
          <w:delText xml:space="preserve">re after </w:delText>
        </w:r>
        <w:r w:rsidDel="009C6270">
          <w:rPr>
            <w:rFonts w:hint="eastAsia"/>
          </w:rPr>
          <w:delText xml:space="preserve">the </w:delText>
        </w:r>
        <w:r w:rsidDel="009C6270">
          <w:delText>sub-task</w:delText>
        </w:r>
        <w:r w:rsidDel="009C6270">
          <w:rPr>
            <w:rFonts w:hint="eastAsia"/>
          </w:rPr>
          <w:delText>s are</w:delText>
        </w:r>
        <w:r w:rsidDel="009C6270">
          <w:delText xml:space="preserve"> finished and composes the XR image for the XR Application Platform. Then the XR Application Platform returns the rendered XR image to the UE.</w:delText>
        </w:r>
      </w:del>
    </w:p>
    <w:p w:rsidR="0029207F" w:rsidDel="009C6270" w:rsidRDefault="0029207F" w:rsidP="0029207F">
      <w:pPr>
        <w:pStyle w:val="31"/>
        <w:rPr>
          <w:del w:id="153" w:author="Qing Wan" w:date="2025-05-06T12:20:00Z"/>
          <w:lang w:eastAsia="zh-CN"/>
        </w:rPr>
      </w:pPr>
      <w:bookmarkStart w:id="154" w:name="_Toc193810669"/>
      <w:del w:id="155" w:author="Qing Wan" w:date="2025-05-06T12:20:00Z">
        <w:r w:rsidDel="009C6270">
          <w:delText>W.1.4</w:delText>
        </w:r>
        <w:r w:rsidDel="009C6270">
          <w:tab/>
          <w:delText>Post-conditions</w:delText>
        </w:r>
        <w:bookmarkEnd w:id="154"/>
      </w:del>
    </w:p>
    <w:p w:rsidR="0029207F" w:rsidDel="009C6270" w:rsidRDefault="0029207F" w:rsidP="0029207F">
      <w:pPr>
        <w:rPr>
          <w:del w:id="156" w:author="Qing Wan" w:date="2025-05-06T12:20:00Z"/>
          <w:lang w:eastAsia="zh-CN"/>
        </w:rPr>
      </w:pPr>
      <w:del w:id="157" w:author="Qing Wan" w:date="2025-05-06T12:20:00Z">
        <w:r w:rsidDel="009C6270">
          <w:rPr>
            <w:lang w:eastAsia="zh-CN"/>
          </w:rPr>
          <w:delText>The</w:delText>
        </w:r>
        <w:r w:rsidDel="009C6270">
          <w:rPr>
            <w:rFonts w:hint="eastAsia"/>
            <w:lang w:eastAsia="zh-CN"/>
          </w:rPr>
          <w:delText xml:space="preserve"> </w:delText>
        </w:r>
        <w:r w:rsidDel="009C6270">
          <w:rPr>
            <w:lang w:eastAsia="zh-CN"/>
          </w:rPr>
          <w:delText>render</w:delText>
        </w:r>
        <w:r w:rsidDel="009C6270">
          <w:rPr>
            <w:rFonts w:hint="eastAsia"/>
            <w:lang w:eastAsia="zh-CN"/>
          </w:rPr>
          <w:delText xml:space="preserve"> task is efficiently completed </w:delText>
        </w:r>
        <w:r w:rsidDel="009C6270">
          <w:rPr>
            <w:lang w:eastAsia="zh-CN"/>
          </w:rPr>
          <w:delText>with</w:delText>
        </w:r>
        <w:r w:rsidDel="009C6270">
          <w:rPr>
            <w:rFonts w:hint="eastAsia"/>
            <w:lang w:eastAsia="zh-CN"/>
          </w:rPr>
          <w:delText xml:space="preserve"> the </w:delText>
        </w:r>
        <w:r w:rsidDel="009C6270">
          <w:rPr>
            <w:lang w:eastAsia="zh-CN"/>
          </w:rPr>
          <w:delText>collaboration</w:delText>
        </w:r>
        <w:r w:rsidDel="009C6270">
          <w:rPr>
            <w:rFonts w:hint="eastAsia"/>
            <w:lang w:eastAsia="zh-CN"/>
          </w:rPr>
          <w:delText xml:space="preserve"> of several edge computing servers under the </w:delText>
        </w:r>
        <w:r w:rsidDel="009C6270">
          <w:rPr>
            <w:lang w:eastAsia="zh-CN"/>
          </w:rPr>
          <w:delText xml:space="preserve">coordination </w:delText>
        </w:r>
        <w:r w:rsidDel="009C6270">
          <w:rPr>
            <w:rFonts w:hint="eastAsia"/>
            <w:lang w:eastAsia="zh-CN"/>
          </w:rPr>
          <w:delText xml:space="preserve">of </w:delText>
        </w:r>
        <w:r w:rsidDel="009C6270">
          <w:rPr>
            <w:lang w:eastAsia="zh-CN"/>
          </w:rPr>
          <w:delText xml:space="preserve">the </w:delText>
        </w:r>
        <w:r w:rsidDel="009C6270">
          <w:rPr>
            <w:rFonts w:hint="eastAsia"/>
            <w:lang w:eastAsia="zh-CN"/>
          </w:rPr>
          <w:delText xml:space="preserve">6G core network. </w:delText>
        </w:r>
      </w:del>
    </w:p>
    <w:p w:rsidR="0029207F" w:rsidDel="009C6270" w:rsidRDefault="0029207F" w:rsidP="0029207F">
      <w:pPr>
        <w:rPr>
          <w:del w:id="158" w:author="Qing Wan" w:date="2025-05-06T12:20:00Z"/>
          <w:lang w:eastAsia="zh-CN"/>
        </w:rPr>
      </w:pPr>
      <w:del w:id="159" w:author="Qing Wan" w:date="2025-05-06T12:20:00Z">
        <w:r w:rsidDel="009C6270">
          <w:rPr>
            <w:rFonts w:hint="eastAsia"/>
            <w:lang w:eastAsia="zh-CN"/>
          </w:rPr>
          <w:delText xml:space="preserve">The rendered XR </w:delText>
        </w:r>
        <w:r w:rsidDel="009C6270">
          <w:rPr>
            <w:lang w:eastAsia="zh-CN"/>
          </w:rPr>
          <w:delText>image</w:delText>
        </w:r>
        <w:r w:rsidDel="009C6270">
          <w:rPr>
            <w:rFonts w:hint="eastAsia"/>
            <w:lang w:eastAsia="zh-CN"/>
          </w:rPr>
          <w:delText xml:space="preserve"> is </w:delText>
        </w:r>
        <w:r w:rsidDel="009C6270">
          <w:rPr>
            <w:lang w:eastAsia="zh-CN"/>
          </w:rPr>
          <w:delText xml:space="preserve">successfully provided </w:delText>
        </w:r>
        <w:r w:rsidDel="009C6270">
          <w:rPr>
            <w:rFonts w:hint="eastAsia"/>
            <w:lang w:eastAsia="zh-CN"/>
          </w:rPr>
          <w:delText xml:space="preserve">to </w:delText>
        </w:r>
        <w:r w:rsidDel="009C6270">
          <w:rPr>
            <w:lang w:eastAsia="zh-CN"/>
          </w:rPr>
          <w:delText xml:space="preserve">the UE as </w:delText>
        </w:r>
        <w:r w:rsidDel="009C6270">
          <w:rPr>
            <w:rFonts w:hint="eastAsia"/>
            <w:lang w:eastAsia="zh-CN"/>
          </w:rPr>
          <w:delText>expected.</w:delText>
        </w:r>
      </w:del>
    </w:p>
    <w:p w:rsidR="0029207F" w:rsidDel="009C6270" w:rsidRDefault="0029207F" w:rsidP="0029207F">
      <w:pPr>
        <w:pStyle w:val="31"/>
        <w:rPr>
          <w:del w:id="160" w:author="Qing Wan" w:date="2025-05-06T12:20:00Z"/>
          <w:lang w:eastAsia="zh-CN"/>
        </w:rPr>
      </w:pPr>
      <w:bookmarkStart w:id="161" w:name="_Toc193810670"/>
      <w:del w:id="162" w:author="Qing Wan" w:date="2025-05-06T12:20:00Z">
        <w:r w:rsidDel="009C6270">
          <w:delText>W.1.5</w:delText>
        </w:r>
        <w:r w:rsidDel="009C6270">
          <w:tab/>
          <w:delText>Existing features partly or fully covering the use case functionality</w:delText>
        </w:r>
        <w:bookmarkEnd w:id="161"/>
      </w:del>
    </w:p>
    <w:p w:rsidR="0029207F" w:rsidDel="009C6270" w:rsidRDefault="0029207F" w:rsidP="0029207F">
      <w:pPr>
        <w:rPr>
          <w:del w:id="163" w:author="Qing Wan" w:date="2025-05-06T12:20:00Z"/>
          <w:rFonts w:eastAsia="等线"/>
          <w:i/>
          <w:lang w:eastAsia="zh-CN"/>
        </w:rPr>
      </w:pPr>
      <w:del w:id="164" w:author="Qing Wan" w:date="2025-05-06T12:20:00Z">
        <w:r w:rsidDel="009C6270">
          <w:rPr>
            <w:lang w:eastAsia="zh-CN"/>
          </w:rPr>
          <w:delText>None.</w:delText>
        </w:r>
      </w:del>
    </w:p>
    <w:p w:rsidR="0029207F" w:rsidDel="009C6270" w:rsidRDefault="0029207F" w:rsidP="0029207F">
      <w:pPr>
        <w:pStyle w:val="31"/>
        <w:rPr>
          <w:del w:id="165" w:author="Qing Wan" w:date="2025-05-06T12:20:00Z"/>
          <w:lang w:eastAsia="zh-CN"/>
        </w:rPr>
      </w:pPr>
      <w:bookmarkStart w:id="166" w:name="_Toc193810671"/>
      <w:del w:id="167" w:author="Qing Wan" w:date="2025-05-06T12:20:00Z">
        <w:r w:rsidDel="009C6270">
          <w:delText>W.1.6</w:delText>
        </w:r>
        <w:r w:rsidDel="009C6270">
          <w:tab/>
          <w:delText>Potential New Requirements needed to support the use case</w:delText>
        </w:r>
        <w:bookmarkEnd w:id="166"/>
      </w:del>
    </w:p>
    <w:p w:rsidR="0029207F" w:rsidDel="009C6270" w:rsidRDefault="0029207F" w:rsidP="0029207F">
      <w:pPr>
        <w:rPr>
          <w:del w:id="168" w:author="Qing Wan" w:date="2025-05-06T12:20:00Z"/>
          <w:lang w:eastAsia="zh-CN"/>
        </w:rPr>
      </w:pPr>
      <w:del w:id="169"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 xml:space="preserve">W.1.6-1] </w:delText>
        </w:r>
        <w:r w:rsidDel="009C6270">
          <w:delText xml:space="preserve">The </w:delText>
        </w:r>
        <w:r w:rsidDel="009C6270">
          <w:rPr>
            <w:rFonts w:hint="eastAsia"/>
          </w:rPr>
          <w:delText>6G ne</w:delText>
        </w:r>
        <w:r w:rsidDel="009C6270">
          <w:delText xml:space="preserve">twork shall </w:delText>
        </w:r>
        <w:r w:rsidDel="009C6270">
          <w:rPr>
            <w:rFonts w:hint="eastAsia"/>
          </w:rPr>
          <w:delText xml:space="preserve">support mechanisms to </w:delText>
        </w:r>
        <w:r w:rsidDel="009C6270">
          <w:delText>acquire and maintain the information of trusted computing resources</w:delText>
        </w:r>
        <w:r w:rsidDel="009C6270">
          <w:rPr>
            <w:rFonts w:hint="eastAsia"/>
          </w:rPr>
          <w:delText xml:space="preserve"> (i.e. </w:delText>
        </w:r>
        <w:r w:rsidDel="009C6270">
          <w:delText>edge server</w:delText>
        </w:r>
        <w:r w:rsidDel="009C6270">
          <w:rPr>
            <w:rFonts w:hint="eastAsia"/>
          </w:rPr>
          <w:delText>(s)</w:delText>
        </w:r>
        <w:r w:rsidDel="009C6270">
          <w:delText>) for coordinating the usage of computing resource on demand</w:delText>
        </w:r>
        <w:r w:rsidDel="009C6270">
          <w:rPr>
            <w:rFonts w:hint="eastAsia"/>
          </w:rPr>
          <w:delText xml:space="preserve"> </w:delText>
        </w:r>
      </w:del>
    </w:p>
    <w:p w:rsidR="0029207F" w:rsidDel="009C6270" w:rsidRDefault="0029207F" w:rsidP="0029207F">
      <w:pPr>
        <w:pStyle w:val="NO"/>
        <w:rPr>
          <w:del w:id="170" w:author="Qing Wan" w:date="2025-05-06T12:20:00Z"/>
        </w:rPr>
      </w:pPr>
      <w:del w:id="171" w:author="Qing Wan" w:date="2025-05-06T12:20:00Z">
        <w:r w:rsidDel="009C6270">
          <w:delText>NOTE: The information can be related to computing capabilities (e.g. xPUs, storage), service capabilities (e.g. supported applications, status), and network capabilities (e.g. allowed bandwidth).</w:delText>
        </w:r>
      </w:del>
    </w:p>
    <w:p w:rsidR="0029207F" w:rsidDel="009C6270" w:rsidRDefault="0029207F" w:rsidP="0029207F">
      <w:pPr>
        <w:rPr>
          <w:del w:id="172" w:author="Qing Wan" w:date="2025-05-06T12:20:00Z"/>
          <w:lang w:eastAsia="zh-CN"/>
        </w:rPr>
      </w:pPr>
      <w:del w:id="173"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W.1.6-2]</w:delText>
        </w:r>
        <w:r w:rsidDel="009C6270">
          <w:delText xml:space="preserve"> The 6G network shall support mechanism</w:delText>
        </w:r>
        <w:r w:rsidDel="009C6270">
          <w:rPr>
            <w:rFonts w:hint="eastAsia"/>
          </w:rPr>
          <w:delText>s</w:delText>
        </w:r>
        <w:r w:rsidDel="009C6270">
          <w:delText xml:space="preserve"> </w:delText>
        </w:r>
        <w:r w:rsidDel="009C6270">
          <w:rPr>
            <w:rFonts w:hint="eastAsia"/>
          </w:rPr>
          <w:delText>to collect</w:delText>
        </w:r>
        <w:r w:rsidDel="009C6270">
          <w:delText xml:space="preserve"> status </w:delText>
        </w:r>
        <w:r w:rsidDel="009C6270">
          <w:rPr>
            <w:rFonts w:hint="eastAsia"/>
          </w:rPr>
          <w:delText xml:space="preserve">information (e.g. computing workload, congestion information, available capability, power consumption) </w:delText>
        </w:r>
        <w:r w:rsidDel="009C6270">
          <w:delText xml:space="preserve">of </w:delText>
        </w:r>
        <w:r w:rsidDel="009C6270">
          <w:rPr>
            <w:rFonts w:hint="eastAsia"/>
          </w:rPr>
          <w:delText>trusted</w:delText>
        </w:r>
        <w:r w:rsidDel="009C6270">
          <w:delText xml:space="preserve"> computing resources</w:delText>
        </w:r>
        <w:r w:rsidDel="009C6270">
          <w:rPr>
            <w:rFonts w:hint="eastAsia"/>
          </w:rPr>
          <w:delText xml:space="preserve"> (i.e. </w:delText>
        </w:r>
        <w:r w:rsidDel="009C6270">
          <w:delText>edge server</w:delText>
        </w:r>
        <w:r w:rsidDel="009C6270">
          <w:rPr>
            <w:rFonts w:hint="eastAsia"/>
          </w:rPr>
          <w:delText>(s) or c</w:delText>
        </w:r>
        <w:r w:rsidDel="009C6270">
          <w:delText>loud server</w:delText>
        </w:r>
        <w:r w:rsidDel="009C6270">
          <w:rPr>
            <w:rFonts w:hint="eastAsia"/>
          </w:rPr>
          <w:delText>(s))</w:delText>
        </w:r>
        <w:r w:rsidDel="009C6270">
          <w:delText xml:space="preserve"> on-demand or periodically.</w:delText>
        </w:r>
      </w:del>
    </w:p>
    <w:p w:rsidR="0029207F" w:rsidDel="009C6270" w:rsidRDefault="0029207F" w:rsidP="0029207F">
      <w:pPr>
        <w:rPr>
          <w:del w:id="174" w:author="Qing Wan" w:date="2025-05-06T12:20:00Z"/>
        </w:rPr>
      </w:pPr>
      <w:del w:id="175" w:author="Qing Wan" w:date="2025-05-06T12:20:00Z">
        <w:r w:rsidDel="009C6270">
          <w:rPr>
            <w:rFonts w:hint="eastAsia"/>
          </w:rPr>
          <w:lastRenderedPageBreak/>
          <w:delText>[PR</w:delText>
        </w:r>
        <w:r w:rsidDel="009C6270">
          <w:rPr>
            <w:rFonts w:eastAsia="宋体" w:hint="eastAsia"/>
            <w:lang w:val="en-US" w:eastAsia="zh-CN"/>
          </w:rPr>
          <w:delText xml:space="preserve"> </w:delText>
        </w:r>
        <w:r w:rsidDel="009C6270">
          <w:rPr>
            <w:rFonts w:hint="eastAsia"/>
          </w:rPr>
          <w:delText>W.1.6-3] T</w:delText>
        </w:r>
        <w:r w:rsidDel="009C6270">
          <w:delText xml:space="preserve">he 6G </w:delText>
        </w:r>
        <w:r w:rsidDel="009C6270">
          <w:rPr>
            <w:rFonts w:hint="eastAsia"/>
          </w:rPr>
          <w:delText>network</w:delText>
        </w:r>
        <w:r w:rsidDel="009C6270">
          <w:delText xml:space="preserve"> shall</w:delText>
        </w:r>
        <w:r w:rsidDel="009C6270">
          <w:rPr>
            <w:rFonts w:hint="eastAsia"/>
          </w:rPr>
          <w:delText xml:space="preserve"> provide mechanisms to expose to </w:delText>
        </w:r>
        <w:r w:rsidDel="009C6270">
          <w:delText xml:space="preserve">an authorised </w:delText>
        </w:r>
        <w:r w:rsidDel="009C6270">
          <w:rPr>
            <w:rFonts w:hint="eastAsia"/>
          </w:rPr>
          <w:delText>3</w:delText>
        </w:r>
        <w:r w:rsidDel="009C6270">
          <w:rPr>
            <w:rFonts w:hint="eastAsia"/>
            <w:vertAlign w:val="superscript"/>
          </w:rPr>
          <w:delText>rd</w:delText>
        </w:r>
        <w:r w:rsidDel="009C6270">
          <w:rPr>
            <w:rFonts w:hint="eastAsia"/>
          </w:rPr>
          <w:delText xml:space="preserve"> party the information (e.g. computing </w:delText>
        </w:r>
        <w:r w:rsidDel="009C6270">
          <w:delText>capability</w:delText>
        </w:r>
        <w:r w:rsidDel="009C6270">
          <w:rPr>
            <w:rFonts w:hint="eastAsia"/>
          </w:rPr>
          <w:delText>, the location, allowed service types, status, power consumption</w:delText>
        </w:r>
        <w:r w:rsidDel="009C6270">
          <w:delText>, utilization</w:delText>
        </w:r>
        <w:r w:rsidDel="009C6270">
          <w:rPr>
            <w:rFonts w:hint="eastAsia"/>
          </w:rPr>
          <w:delText xml:space="preserve">) of computing resources (i.e. </w:delText>
        </w:r>
        <w:r w:rsidDel="009C6270">
          <w:delText>edge server</w:delText>
        </w:r>
        <w:r w:rsidDel="009C6270">
          <w:rPr>
            <w:rFonts w:hint="eastAsia"/>
          </w:rPr>
          <w:delText>(s) or c</w:delText>
        </w:r>
        <w:r w:rsidDel="009C6270">
          <w:delText>loud server</w:delText>
        </w:r>
        <w:r w:rsidDel="009C6270">
          <w:rPr>
            <w:rFonts w:hint="eastAsia"/>
          </w:rPr>
          <w:delText>(s)).</w:delText>
        </w:r>
        <w:r w:rsidDel="009C6270">
          <w:delText xml:space="preserve"> </w:delText>
        </w:r>
      </w:del>
    </w:p>
    <w:p w:rsidR="0031550D" w:rsidRPr="00F9023E" w:rsidRDefault="0029207F" w:rsidP="003977F5">
      <w:pPr>
        <w:rPr>
          <w:lang w:eastAsia="zh-CN"/>
        </w:rPr>
      </w:pPr>
      <w:del w:id="176"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W.1.6-4] Subject to operator</w:delText>
        </w:r>
        <w:r w:rsidDel="009C6270">
          <w:delText>'</w:delText>
        </w:r>
        <w:r w:rsidDel="009C6270">
          <w:rPr>
            <w:rFonts w:hint="eastAsia"/>
          </w:rPr>
          <w:delText xml:space="preserve">s policy, application needs or both, the 6G network shall support the selection of computing resource(s) (i.e. </w:delText>
        </w:r>
        <w:r w:rsidDel="009C6270">
          <w:delText>edge server</w:delText>
        </w:r>
        <w:r w:rsidDel="009C6270">
          <w:rPr>
            <w:rFonts w:hint="eastAsia"/>
          </w:rPr>
          <w:delText>(s) or c</w:delText>
        </w:r>
        <w:r w:rsidDel="009C6270">
          <w:delText>loud server</w:delText>
        </w:r>
        <w:r w:rsidDel="009C6270">
          <w:rPr>
            <w:rFonts w:hint="eastAsia"/>
          </w:rPr>
          <w:delText xml:space="preserve">(s)) based on e.g. requested computing </w:delText>
        </w:r>
        <w:r w:rsidDel="009C6270">
          <w:delText>capabilities</w:delText>
        </w:r>
        <w:r w:rsidDel="009C6270">
          <w:rPr>
            <w:rFonts w:hint="eastAsia"/>
          </w:rPr>
          <w:delText>, and support routing of data traffic between a UE and the selected computing resource(s) based on required communication service QoS.</w:delText>
        </w:r>
      </w:del>
      <w:r>
        <w:rPr>
          <w:rFonts w:hint="eastAsia"/>
        </w:rPr>
        <w:t xml:space="preserve"> </w:t>
      </w:r>
      <w:bookmarkEnd w:id="104"/>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A68" w:rsidRDefault="00182A68">
      <w:pPr>
        <w:spacing w:after="0"/>
      </w:pPr>
      <w:r>
        <w:separator/>
      </w:r>
    </w:p>
  </w:endnote>
  <w:endnote w:type="continuationSeparator" w:id="0">
    <w:p w:rsidR="00182A68" w:rsidRDefault="00182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A68" w:rsidRDefault="00182A68">
      <w:pPr>
        <w:spacing w:after="0"/>
      </w:pPr>
      <w:r>
        <w:separator/>
      </w:r>
    </w:p>
  </w:footnote>
  <w:footnote w:type="continuationSeparator" w:id="0">
    <w:p w:rsidR="00182A68" w:rsidRDefault="00182A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nsid w:val="5D6E0D56"/>
    <w:multiLevelType w:val="multilevel"/>
    <w:tmpl w:val="ABD6BE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 w:numId="14">
    <w:abstractNumId w:val="13"/>
  </w:num>
  <w:num w:numId="15">
    <w:abstractNumId w:val="15"/>
  </w:num>
  <w:num w:numId="16">
    <w:abstractNumId w:val="16"/>
  </w:num>
  <w:num w:numId="17">
    <w:abstractNumId w:val="17"/>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1EF"/>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17250"/>
    <w:rsid w:val="00021802"/>
    <w:rsid w:val="00022242"/>
    <w:rsid w:val="000226C0"/>
    <w:rsid w:val="00023010"/>
    <w:rsid w:val="0002311F"/>
    <w:rsid w:val="00023EB4"/>
    <w:rsid w:val="000248D0"/>
    <w:rsid w:val="00026094"/>
    <w:rsid w:val="0002623F"/>
    <w:rsid w:val="00026A93"/>
    <w:rsid w:val="00026C4F"/>
    <w:rsid w:val="00026CB8"/>
    <w:rsid w:val="00026E75"/>
    <w:rsid w:val="0003075D"/>
    <w:rsid w:val="00030A67"/>
    <w:rsid w:val="00030DF8"/>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30D8"/>
    <w:rsid w:val="00043892"/>
    <w:rsid w:val="00044312"/>
    <w:rsid w:val="0004487C"/>
    <w:rsid w:val="00044C62"/>
    <w:rsid w:val="000464F5"/>
    <w:rsid w:val="000473D9"/>
    <w:rsid w:val="00047CB4"/>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54C6"/>
    <w:rsid w:val="00096071"/>
    <w:rsid w:val="00096721"/>
    <w:rsid w:val="000A0804"/>
    <w:rsid w:val="000A1173"/>
    <w:rsid w:val="000A145E"/>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C79"/>
    <w:rsid w:val="000D7087"/>
    <w:rsid w:val="000D795E"/>
    <w:rsid w:val="000D7CD7"/>
    <w:rsid w:val="000D7DDE"/>
    <w:rsid w:val="000E02AA"/>
    <w:rsid w:val="000E0B40"/>
    <w:rsid w:val="000E0E38"/>
    <w:rsid w:val="000E111B"/>
    <w:rsid w:val="000E1473"/>
    <w:rsid w:val="000E1B6A"/>
    <w:rsid w:val="000E23ED"/>
    <w:rsid w:val="000E2C55"/>
    <w:rsid w:val="000E3149"/>
    <w:rsid w:val="000E4969"/>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55FB"/>
    <w:rsid w:val="00117A2C"/>
    <w:rsid w:val="001200DC"/>
    <w:rsid w:val="00121D1C"/>
    <w:rsid w:val="00121FDE"/>
    <w:rsid w:val="00122F1D"/>
    <w:rsid w:val="0012342C"/>
    <w:rsid w:val="001247AA"/>
    <w:rsid w:val="00125269"/>
    <w:rsid w:val="001259A4"/>
    <w:rsid w:val="00125BB3"/>
    <w:rsid w:val="001262BE"/>
    <w:rsid w:val="00126B25"/>
    <w:rsid w:val="00130A24"/>
    <w:rsid w:val="00131A16"/>
    <w:rsid w:val="00132652"/>
    <w:rsid w:val="00133525"/>
    <w:rsid w:val="001337EA"/>
    <w:rsid w:val="00133F7B"/>
    <w:rsid w:val="0013415E"/>
    <w:rsid w:val="001341A9"/>
    <w:rsid w:val="0013442C"/>
    <w:rsid w:val="001345AB"/>
    <w:rsid w:val="0013489B"/>
    <w:rsid w:val="00134CC0"/>
    <w:rsid w:val="00134E93"/>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9A6"/>
    <w:rsid w:val="00154D3B"/>
    <w:rsid w:val="00155715"/>
    <w:rsid w:val="00156F83"/>
    <w:rsid w:val="00157F6D"/>
    <w:rsid w:val="00163236"/>
    <w:rsid w:val="001633B8"/>
    <w:rsid w:val="001633BB"/>
    <w:rsid w:val="00163BC2"/>
    <w:rsid w:val="0016493B"/>
    <w:rsid w:val="001676CA"/>
    <w:rsid w:val="0017035A"/>
    <w:rsid w:val="001709E1"/>
    <w:rsid w:val="00170D3B"/>
    <w:rsid w:val="00171D6A"/>
    <w:rsid w:val="00172B75"/>
    <w:rsid w:val="001739A4"/>
    <w:rsid w:val="00173CB1"/>
    <w:rsid w:val="0017473C"/>
    <w:rsid w:val="00174D24"/>
    <w:rsid w:val="0017544C"/>
    <w:rsid w:val="00175499"/>
    <w:rsid w:val="001756D1"/>
    <w:rsid w:val="0017586A"/>
    <w:rsid w:val="0017675A"/>
    <w:rsid w:val="00176826"/>
    <w:rsid w:val="00176D68"/>
    <w:rsid w:val="00177072"/>
    <w:rsid w:val="001770DB"/>
    <w:rsid w:val="00177D56"/>
    <w:rsid w:val="00177F37"/>
    <w:rsid w:val="001800BB"/>
    <w:rsid w:val="00180431"/>
    <w:rsid w:val="001806ED"/>
    <w:rsid w:val="001813E0"/>
    <w:rsid w:val="001816A4"/>
    <w:rsid w:val="0018195C"/>
    <w:rsid w:val="001829CD"/>
    <w:rsid w:val="00182A68"/>
    <w:rsid w:val="00182E15"/>
    <w:rsid w:val="001833DB"/>
    <w:rsid w:val="00183A67"/>
    <w:rsid w:val="00186308"/>
    <w:rsid w:val="001863DD"/>
    <w:rsid w:val="00187E7E"/>
    <w:rsid w:val="001902C7"/>
    <w:rsid w:val="00190560"/>
    <w:rsid w:val="00190B57"/>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3C6"/>
    <w:rsid w:val="001D087F"/>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3DF"/>
    <w:rsid w:val="0025180C"/>
    <w:rsid w:val="00251B3A"/>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806D1"/>
    <w:rsid w:val="00280B45"/>
    <w:rsid w:val="00281D5D"/>
    <w:rsid w:val="00282357"/>
    <w:rsid w:val="00282859"/>
    <w:rsid w:val="00282E27"/>
    <w:rsid w:val="00283522"/>
    <w:rsid w:val="00283DDE"/>
    <w:rsid w:val="002841B1"/>
    <w:rsid w:val="002841E3"/>
    <w:rsid w:val="00284935"/>
    <w:rsid w:val="002856CA"/>
    <w:rsid w:val="00285EBE"/>
    <w:rsid w:val="0028637E"/>
    <w:rsid w:val="00286992"/>
    <w:rsid w:val="0028709B"/>
    <w:rsid w:val="002879EF"/>
    <w:rsid w:val="00287E8D"/>
    <w:rsid w:val="00287EBC"/>
    <w:rsid w:val="002908F9"/>
    <w:rsid w:val="00291EDB"/>
    <w:rsid w:val="0029207F"/>
    <w:rsid w:val="002920A9"/>
    <w:rsid w:val="0029228E"/>
    <w:rsid w:val="002927AA"/>
    <w:rsid w:val="00292F34"/>
    <w:rsid w:val="0029310D"/>
    <w:rsid w:val="0029374E"/>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5A8B"/>
    <w:rsid w:val="002F5A94"/>
    <w:rsid w:val="002F6511"/>
    <w:rsid w:val="002F6765"/>
    <w:rsid w:val="002F67C5"/>
    <w:rsid w:val="002F784B"/>
    <w:rsid w:val="003004AC"/>
    <w:rsid w:val="00301FD9"/>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361"/>
    <w:rsid w:val="0031550D"/>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58D3"/>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053A"/>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BE0"/>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F36"/>
    <w:rsid w:val="003C06FC"/>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6F91"/>
    <w:rsid w:val="003C7293"/>
    <w:rsid w:val="003C7FE8"/>
    <w:rsid w:val="003D047A"/>
    <w:rsid w:val="003D0B72"/>
    <w:rsid w:val="003D10B8"/>
    <w:rsid w:val="003D344C"/>
    <w:rsid w:val="003D3BF4"/>
    <w:rsid w:val="003D4A77"/>
    <w:rsid w:val="003D4AA9"/>
    <w:rsid w:val="003D4CE8"/>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39"/>
    <w:rsid w:val="004023D4"/>
    <w:rsid w:val="004024B1"/>
    <w:rsid w:val="004034A4"/>
    <w:rsid w:val="00403C9B"/>
    <w:rsid w:val="00404440"/>
    <w:rsid w:val="004055A7"/>
    <w:rsid w:val="00406275"/>
    <w:rsid w:val="00406479"/>
    <w:rsid w:val="00406C27"/>
    <w:rsid w:val="0040732C"/>
    <w:rsid w:val="00407A27"/>
    <w:rsid w:val="00410019"/>
    <w:rsid w:val="00410B63"/>
    <w:rsid w:val="0041148F"/>
    <w:rsid w:val="00411556"/>
    <w:rsid w:val="0041194B"/>
    <w:rsid w:val="00412610"/>
    <w:rsid w:val="0041299D"/>
    <w:rsid w:val="00412E48"/>
    <w:rsid w:val="00413352"/>
    <w:rsid w:val="00413FA1"/>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74"/>
    <w:rsid w:val="004360A8"/>
    <w:rsid w:val="0043638A"/>
    <w:rsid w:val="004378F1"/>
    <w:rsid w:val="0044081C"/>
    <w:rsid w:val="004413FB"/>
    <w:rsid w:val="00441836"/>
    <w:rsid w:val="00442AD2"/>
    <w:rsid w:val="004433DA"/>
    <w:rsid w:val="004448BD"/>
    <w:rsid w:val="00444C63"/>
    <w:rsid w:val="0044561B"/>
    <w:rsid w:val="0044570A"/>
    <w:rsid w:val="0044587B"/>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108"/>
    <w:rsid w:val="0045487B"/>
    <w:rsid w:val="00454CFA"/>
    <w:rsid w:val="00455391"/>
    <w:rsid w:val="00461123"/>
    <w:rsid w:val="00461330"/>
    <w:rsid w:val="004615ED"/>
    <w:rsid w:val="00461747"/>
    <w:rsid w:val="00461A38"/>
    <w:rsid w:val="00461A62"/>
    <w:rsid w:val="00462030"/>
    <w:rsid w:val="00462F25"/>
    <w:rsid w:val="00465515"/>
    <w:rsid w:val="004657C7"/>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5C30"/>
    <w:rsid w:val="004766A1"/>
    <w:rsid w:val="00476DA7"/>
    <w:rsid w:val="00477E5D"/>
    <w:rsid w:val="004809A5"/>
    <w:rsid w:val="00481FBB"/>
    <w:rsid w:val="0048332C"/>
    <w:rsid w:val="00483B4F"/>
    <w:rsid w:val="00484E6B"/>
    <w:rsid w:val="004853BF"/>
    <w:rsid w:val="004863A4"/>
    <w:rsid w:val="00486582"/>
    <w:rsid w:val="00486BB9"/>
    <w:rsid w:val="00486FED"/>
    <w:rsid w:val="004871E1"/>
    <w:rsid w:val="00490148"/>
    <w:rsid w:val="00490D66"/>
    <w:rsid w:val="00491B9D"/>
    <w:rsid w:val="00491E56"/>
    <w:rsid w:val="00492B7D"/>
    <w:rsid w:val="00492F61"/>
    <w:rsid w:val="004936D0"/>
    <w:rsid w:val="004941B4"/>
    <w:rsid w:val="00494260"/>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F71"/>
    <w:rsid w:val="004C5144"/>
    <w:rsid w:val="004C55A4"/>
    <w:rsid w:val="004C59F1"/>
    <w:rsid w:val="004C6D2F"/>
    <w:rsid w:val="004C7C83"/>
    <w:rsid w:val="004C7EB6"/>
    <w:rsid w:val="004D0999"/>
    <w:rsid w:val="004D0DD1"/>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C28"/>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65E"/>
    <w:rsid w:val="00510E1C"/>
    <w:rsid w:val="00510FED"/>
    <w:rsid w:val="00512994"/>
    <w:rsid w:val="00512E80"/>
    <w:rsid w:val="00512F54"/>
    <w:rsid w:val="00513274"/>
    <w:rsid w:val="00513717"/>
    <w:rsid w:val="00513D2B"/>
    <w:rsid w:val="005163F1"/>
    <w:rsid w:val="0051681C"/>
    <w:rsid w:val="00516A03"/>
    <w:rsid w:val="00516EFB"/>
    <w:rsid w:val="00517282"/>
    <w:rsid w:val="005173B0"/>
    <w:rsid w:val="00517F2C"/>
    <w:rsid w:val="00521A46"/>
    <w:rsid w:val="005227C8"/>
    <w:rsid w:val="00523571"/>
    <w:rsid w:val="00523B2C"/>
    <w:rsid w:val="00523D2C"/>
    <w:rsid w:val="00524220"/>
    <w:rsid w:val="00524819"/>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1A0"/>
    <w:rsid w:val="00557633"/>
    <w:rsid w:val="005602FB"/>
    <w:rsid w:val="00560CBA"/>
    <w:rsid w:val="005616D2"/>
    <w:rsid w:val="005618B3"/>
    <w:rsid w:val="0056198C"/>
    <w:rsid w:val="00563E16"/>
    <w:rsid w:val="0056433A"/>
    <w:rsid w:val="00565087"/>
    <w:rsid w:val="0056526A"/>
    <w:rsid w:val="00566863"/>
    <w:rsid w:val="005674D4"/>
    <w:rsid w:val="0056752A"/>
    <w:rsid w:val="0057061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89F"/>
    <w:rsid w:val="005839F9"/>
    <w:rsid w:val="005855D0"/>
    <w:rsid w:val="00585CB9"/>
    <w:rsid w:val="005879BC"/>
    <w:rsid w:val="00590658"/>
    <w:rsid w:val="00590E92"/>
    <w:rsid w:val="00591B4A"/>
    <w:rsid w:val="00591EAE"/>
    <w:rsid w:val="00593449"/>
    <w:rsid w:val="00594A1B"/>
    <w:rsid w:val="005959E9"/>
    <w:rsid w:val="00595D85"/>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AD8"/>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CE5"/>
    <w:rsid w:val="005E084F"/>
    <w:rsid w:val="005E11F2"/>
    <w:rsid w:val="005E124A"/>
    <w:rsid w:val="005E23E6"/>
    <w:rsid w:val="005E25E5"/>
    <w:rsid w:val="005E26EF"/>
    <w:rsid w:val="005E2AA3"/>
    <w:rsid w:val="005E2B4F"/>
    <w:rsid w:val="005E4BB2"/>
    <w:rsid w:val="005E51E2"/>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6C8"/>
    <w:rsid w:val="00615EC3"/>
    <w:rsid w:val="00615F51"/>
    <w:rsid w:val="006165D5"/>
    <w:rsid w:val="0061747A"/>
    <w:rsid w:val="00617542"/>
    <w:rsid w:val="00617B0D"/>
    <w:rsid w:val="00621175"/>
    <w:rsid w:val="0062132D"/>
    <w:rsid w:val="00622C24"/>
    <w:rsid w:val="00623E1B"/>
    <w:rsid w:val="0062494D"/>
    <w:rsid w:val="00624D55"/>
    <w:rsid w:val="00626376"/>
    <w:rsid w:val="00626AB4"/>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24B"/>
    <w:rsid w:val="006563BB"/>
    <w:rsid w:val="00656598"/>
    <w:rsid w:val="00660135"/>
    <w:rsid w:val="00660795"/>
    <w:rsid w:val="00660CF9"/>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73D"/>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0DD"/>
    <w:rsid w:val="006E76BD"/>
    <w:rsid w:val="006E7945"/>
    <w:rsid w:val="006F0606"/>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88D"/>
    <w:rsid w:val="00713C44"/>
    <w:rsid w:val="00713D5A"/>
    <w:rsid w:val="007140C4"/>
    <w:rsid w:val="00714FD9"/>
    <w:rsid w:val="007157E7"/>
    <w:rsid w:val="00715C4C"/>
    <w:rsid w:val="00715D64"/>
    <w:rsid w:val="007163A5"/>
    <w:rsid w:val="00716F28"/>
    <w:rsid w:val="00717161"/>
    <w:rsid w:val="00720395"/>
    <w:rsid w:val="00720906"/>
    <w:rsid w:val="00720ACE"/>
    <w:rsid w:val="00721C52"/>
    <w:rsid w:val="0072242E"/>
    <w:rsid w:val="00722435"/>
    <w:rsid w:val="00723A38"/>
    <w:rsid w:val="00724F4F"/>
    <w:rsid w:val="00725131"/>
    <w:rsid w:val="007254B8"/>
    <w:rsid w:val="00726EF6"/>
    <w:rsid w:val="0072759C"/>
    <w:rsid w:val="007302C1"/>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2673"/>
    <w:rsid w:val="00764281"/>
    <w:rsid w:val="0076433E"/>
    <w:rsid w:val="007648F0"/>
    <w:rsid w:val="007649FE"/>
    <w:rsid w:val="00764E81"/>
    <w:rsid w:val="007655D9"/>
    <w:rsid w:val="007657EC"/>
    <w:rsid w:val="00765E91"/>
    <w:rsid w:val="00765EA3"/>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A4D"/>
    <w:rsid w:val="00794BEC"/>
    <w:rsid w:val="007957EF"/>
    <w:rsid w:val="00795953"/>
    <w:rsid w:val="00796BA1"/>
    <w:rsid w:val="007975DD"/>
    <w:rsid w:val="00797887"/>
    <w:rsid w:val="00797BD3"/>
    <w:rsid w:val="007A02D2"/>
    <w:rsid w:val="007A1AEE"/>
    <w:rsid w:val="007A1D2C"/>
    <w:rsid w:val="007A1F22"/>
    <w:rsid w:val="007A20B0"/>
    <w:rsid w:val="007A3A77"/>
    <w:rsid w:val="007A3F3C"/>
    <w:rsid w:val="007A50BB"/>
    <w:rsid w:val="007A5BEB"/>
    <w:rsid w:val="007A6309"/>
    <w:rsid w:val="007A6B4C"/>
    <w:rsid w:val="007B02DB"/>
    <w:rsid w:val="007B253F"/>
    <w:rsid w:val="007B261C"/>
    <w:rsid w:val="007B2937"/>
    <w:rsid w:val="007B2F67"/>
    <w:rsid w:val="007B319A"/>
    <w:rsid w:val="007B31B8"/>
    <w:rsid w:val="007B4FC8"/>
    <w:rsid w:val="007B538B"/>
    <w:rsid w:val="007B5555"/>
    <w:rsid w:val="007B595D"/>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12F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89C"/>
    <w:rsid w:val="00811B41"/>
    <w:rsid w:val="008123E3"/>
    <w:rsid w:val="00813A48"/>
    <w:rsid w:val="00813D1B"/>
    <w:rsid w:val="00814F8D"/>
    <w:rsid w:val="0081565F"/>
    <w:rsid w:val="0081622B"/>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1BDD"/>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29A1"/>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A0400"/>
    <w:rsid w:val="008A27C2"/>
    <w:rsid w:val="008A2DD0"/>
    <w:rsid w:val="008A2FBA"/>
    <w:rsid w:val="008A35EE"/>
    <w:rsid w:val="008A44C7"/>
    <w:rsid w:val="008A5AEC"/>
    <w:rsid w:val="008A5E15"/>
    <w:rsid w:val="008A5E86"/>
    <w:rsid w:val="008A614F"/>
    <w:rsid w:val="008A641B"/>
    <w:rsid w:val="008A6568"/>
    <w:rsid w:val="008A6E65"/>
    <w:rsid w:val="008A720B"/>
    <w:rsid w:val="008B017F"/>
    <w:rsid w:val="008B112B"/>
    <w:rsid w:val="008B2A84"/>
    <w:rsid w:val="008B2AF9"/>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5C29"/>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4982"/>
    <w:rsid w:val="00984FC4"/>
    <w:rsid w:val="009857E0"/>
    <w:rsid w:val="0098668C"/>
    <w:rsid w:val="009868A5"/>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48A8"/>
    <w:rsid w:val="009A512C"/>
    <w:rsid w:val="009A6A0F"/>
    <w:rsid w:val="009A7509"/>
    <w:rsid w:val="009A7E40"/>
    <w:rsid w:val="009B28BA"/>
    <w:rsid w:val="009B3602"/>
    <w:rsid w:val="009B3671"/>
    <w:rsid w:val="009B43B7"/>
    <w:rsid w:val="009B45EE"/>
    <w:rsid w:val="009B5491"/>
    <w:rsid w:val="009B57C3"/>
    <w:rsid w:val="009B5ED2"/>
    <w:rsid w:val="009B5F87"/>
    <w:rsid w:val="009B630A"/>
    <w:rsid w:val="009B7175"/>
    <w:rsid w:val="009B781E"/>
    <w:rsid w:val="009C023F"/>
    <w:rsid w:val="009C065A"/>
    <w:rsid w:val="009C1555"/>
    <w:rsid w:val="009C1939"/>
    <w:rsid w:val="009C1B83"/>
    <w:rsid w:val="009C23AA"/>
    <w:rsid w:val="009C241A"/>
    <w:rsid w:val="009C4CC2"/>
    <w:rsid w:val="009C4E61"/>
    <w:rsid w:val="009C5068"/>
    <w:rsid w:val="009C5959"/>
    <w:rsid w:val="009C5D0A"/>
    <w:rsid w:val="009C6270"/>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4A81"/>
    <w:rsid w:val="009E54FD"/>
    <w:rsid w:val="009E5693"/>
    <w:rsid w:val="009E5CA0"/>
    <w:rsid w:val="009E5F1F"/>
    <w:rsid w:val="009E6306"/>
    <w:rsid w:val="009E7146"/>
    <w:rsid w:val="009F08A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7CA"/>
    <w:rsid w:val="00A02EFF"/>
    <w:rsid w:val="00A049F5"/>
    <w:rsid w:val="00A051DA"/>
    <w:rsid w:val="00A059BC"/>
    <w:rsid w:val="00A06003"/>
    <w:rsid w:val="00A070C8"/>
    <w:rsid w:val="00A10210"/>
    <w:rsid w:val="00A10476"/>
    <w:rsid w:val="00A10F02"/>
    <w:rsid w:val="00A11637"/>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944"/>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7EA"/>
    <w:rsid w:val="00A32828"/>
    <w:rsid w:val="00A335DB"/>
    <w:rsid w:val="00A336F6"/>
    <w:rsid w:val="00A33E86"/>
    <w:rsid w:val="00A34B13"/>
    <w:rsid w:val="00A359F9"/>
    <w:rsid w:val="00A3736D"/>
    <w:rsid w:val="00A403DF"/>
    <w:rsid w:val="00A41216"/>
    <w:rsid w:val="00A41B29"/>
    <w:rsid w:val="00A4237A"/>
    <w:rsid w:val="00A427EB"/>
    <w:rsid w:val="00A4297B"/>
    <w:rsid w:val="00A42E1A"/>
    <w:rsid w:val="00A42F8B"/>
    <w:rsid w:val="00A44D3D"/>
    <w:rsid w:val="00A4584D"/>
    <w:rsid w:val="00A458A6"/>
    <w:rsid w:val="00A45947"/>
    <w:rsid w:val="00A45F58"/>
    <w:rsid w:val="00A466E1"/>
    <w:rsid w:val="00A47BE9"/>
    <w:rsid w:val="00A47F9F"/>
    <w:rsid w:val="00A521DF"/>
    <w:rsid w:val="00A52338"/>
    <w:rsid w:val="00A52C45"/>
    <w:rsid w:val="00A53724"/>
    <w:rsid w:val="00A538F5"/>
    <w:rsid w:val="00A554E7"/>
    <w:rsid w:val="00A55A12"/>
    <w:rsid w:val="00A56066"/>
    <w:rsid w:val="00A56312"/>
    <w:rsid w:val="00A5661F"/>
    <w:rsid w:val="00A56B2D"/>
    <w:rsid w:val="00A56BE8"/>
    <w:rsid w:val="00A5728F"/>
    <w:rsid w:val="00A57BD3"/>
    <w:rsid w:val="00A57F19"/>
    <w:rsid w:val="00A6184C"/>
    <w:rsid w:val="00A61F88"/>
    <w:rsid w:val="00A6240A"/>
    <w:rsid w:val="00A62743"/>
    <w:rsid w:val="00A6276F"/>
    <w:rsid w:val="00A6328C"/>
    <w:rsid w:val="00A63E83"/>
    <w:rsid w:val="00A649A3"/>
    <w:rsid w:val="00A650EA"/>
    <w:rsid w:val="00A65BCE"/>
    <w:rsid w:val="00A66104"/>
    <w:rsid w:val="00A66345"/>
    <w:rsid w:val="00A677AF"/>
    <w:rsid w:val="00A708F3"/>
    <w:rsid w:val="00A716FE"/>
    <w:rsid w:val="00A72A12"/>
    <w:rsid w:val="00A73129"/>
    <w:rsid w:val="00A73B43"/>
    <w:rsid w:val="00A73D8C"/>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A5D"/>
    <w:rsid w:val="00AB4C3D"/>
    <w:rsid w:val="00AB588C"/>
    <w:rsid w:val="00AB5E00"/>
    <w:rsid w:val="00AB6337"/>
    <w:rsid w:val="00AB678F"/>
    <w:rsid w:val="00AB7137"/>
    <w:rsid w:val="00AB75F3"/>
    <w:rsid w:val="00AC02B3"/>
    <w:rsid w:val="00AC03FF"/>
    <w:rsid w:val="00AC082D"/>
    <w:rsid w:val="00AC0ECE"/>
    <w:rsid w:val="00AC1061"/>
    <w:rsid w:val="00AC10E7"/>
    <w:rsid w:val="00AC18A9"/>
    <w:rsid w:val="00AC2985"/>
    <w:rsid w:val="00AC3324"/>
    <w:rsid w:val="00AC4895"/>
    <w:rsid w:val="00AC4B65"/>
    <w:rsid w:val="00AC6085"/>
    <w:rsid w:val="00AC6178"/>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503"/>
    <w:rsid w:val="00AE57E3"/>
    <w:rsid w:val="00AE5A06"/>
    <w:rsid w:val="00AE6511"/>
    <w:rsid w:val="00AE65E2"/>
    <w:rsid w:val="00AE6F46"/>
    <w:rsid w:val="00AE6FA5"/>
    <w:rsid w:val="00AE711F"/>
    <w:rsid w:val="00AE742C"/>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1A81"/>
    <w:rsid w:val="00B62666"/>
    <w:rsid w:val="00B633D5"/>
    <w:rsid w:val="00B63BA5"/>
    <w:rsid w:val="00B63FE5"/>
    <w:rsid w:val="00B65EB0"/>
    <w:rsid w:val="00B65F7D"/>
    <w:rsid w:val="00B6718E"/>
    <w:rsid w:val="00B6773C"/>
    <w:rsid w:val="00B7000D"/>
    <w:rsid w:val="00B709D8"/>
    <w:rsid w:val="00B70F3A"/>
    <w:rsid w:val="00B71698"/>
    <w:rsid w:val="00B722F9"/>
    <w:rsid w:val="00B73538"/>
    <w:rsid w:val="00B743F4"/>
    <w:rsid w:val="00B75FA3"/>
    <w:rsid w:val="00B76474"/>
    <w:rsid w:val="00B767F2"/>
    <w:rsid w:val="00B77DC9"/>
    <w:rsid w:val="00B80CF3"/>
    <w:rsid w:val="00B80D4A"/>
    <w:rsid w:val="00B8115D"/>
    <w:rsid w:val="00B8232E"/>
    <w:rsid w:val="00B82537"/>
    <w:rsid w:val="00B82AAD"/>
    <w:rsid w:val="00B83C14"/>
    <w:rsid w:val="00B84739"/>
    <w:rsid w:val="00B85849"/>
    <w:rsid w:val="00B863D6"/>
    <w:rsid w:val="00B86475"/>
    <w:rsid w:val="00B866DD"/>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7E0"/>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23C"/>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4D7"/>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762"/>
    <w:rsid w:val="00BF4EB6"/>
    <w:rsid w:val="00BF4F2A"/>
    <w:rsid w:val="00BF505E"/>
    <w:rsid w:val="00BF5FA2"/>
    <w:rsid w:val="00BF6334"/>
    <w:rsid w:val="00BF756D"/>
    <w:rsid w:val="00C0153B"/>
    <w:rsid w:val="00C01E0D"/>
    <w:rsid w:val="00C0281D"/>
    <w:rsid w:val="00C02EA7"/>
    <w:rsid w:val="00C04CDF"/>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315"/>
    <w:rsid w:val="00C6537B"/>
    <w:rsid w:val="00C654A1"/>
    <w:rsid w:val="00C66013"/>
    <w:rsid w:val="00C66237"/>
    <w:rsid w:val="00C674B4"/>
    <w:rsid w:val="00C67AFB"/>
    <w:rsid w:val="00C67FCE"/>
    <w:rsid w:val="00C702EB"/>
    <w:rsid w:val="00C708B5"/>
    <w:rsid w:val="00C70E5E"/>
    <w:rsid w:val="00C7114B"/>
    <w:rsid w:val="00C711A9"/>
    <w:rsid w:val="00C71F4E"/>
    <w:rsid w:val="00C72189"/>
    <w:rsid w:val="00C72833"/>
    <w:rsid w:val="00C72B77"/>
    <w:rsid w:val="00C7328E"/>
    <w:rsid w:val="00C7353C"/>
    <w:rsid w:val="00C73826"/>
    <w:rsid w:val="00C73A37"/>
    <w:rsid w:val="00C73C17"/>
    <w:rsid w:val="00C73CDB"/>
    <w:rsid w:val="00C743E7"/>
    <w:rsid w:val="00C751DB"/>
    <w:rsid w:val="00C75562"/>
    <w:rsid w:val="00C75BEE"/>
    <w:rsid w:val="00C76E27"/>
    <w:rsid w:val="00C76E33"/>
    <w:rsid w:val="00C7731B"/>
    <w:rsid w:val="00C80078"/>
    <w:rsid w:val="00C803B0"/>
    <w:rsid w:val="00C80F1D"/>
    <w:rsid w:val="00C82811"/>
    <w:rsid w:val="00C82AC7"/>
    <w:rsid w:val="00C82B08"/>
    <w:rsid w:val="00C83178"/>
    <w:rsid w:val="00C8336E"/>
    <w:rsid w:val="00C85D4A"/>
    <w:rsid w:val="00C85EB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4512"/>
    <w:rsid w:val="00CA5BE8"/>
    <w:rsid w:val="00CA6290"/>
    <w:rsid w:val="00CA707D"/>
    <w:rsid w:val="00CB1397"/>
    <w:rsid w:val="00CB22DE"/>
    <w:rsid w:val="00CB2BB2"/>
    <w:rsid w:val="00CB461C"/>
    <w:rsid w:val="00CB4648"/>
    <w:rsid w:val="00CB4974"/>
    <w:rsid w:val="00CB571F"/>
    <w:rsid w:val="00CB6250"/>
    <w:rsid w:val="00CB65EF"/>
    <w:rsid w:val="00CB6BCC"/>
    <w:rsid w:val="00CC0670"/>
    <w:rsid w:val="00CC1D76"/>
    <w:rsid w:val="00CC2375"/>
    <w:rsid w:val="00CC28B1"/>
    <w:rsid w:val="00CC2BC5"/>
    <w:rsid w:val="00CC3DCD"/>
    <w:rsid w:val="00CC5748"/>
    <w:rsid w:val="00CC5F10"/>
    <w:rsid w:val="00CC64F9"/>
    <w:rsid w:val="00CC683A"/>
    <w:rsid w:val="00CC6D04"/>
    <w:rsid w:val="00CC776B"/>
    <w:rsid w:val="00CC7854"/>
    <w:rsid w:val="00CD0AC8"/>
    <w:rsid w:val="00CD1ACD"/>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E768C"/>
    <w:rsid w:val="00CF0671"/>
    <w:rsid w:val="00CF0F6B"/>
    <w:rsid w:val="00CF1D8F"/>
    <w:rsid w:val="00CF200E"/>
    <w:rsid w:val="00CF2330"/>
    <w:rsid w:val="00CF298F"/>
    <w:rsid w:val="00CF48A2"/>
    <w:rsid w:val="00CF55CD"/>
    <w:rsid w:val="00CF5FDE"/>
    <w:rsid w:val="00CF7B09"/>
    <w:rsid w:val="00CF7C81"/>
    <w:rsid w:val="00D00300"/>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3DB"/>
    <w:rsid w:val="00D20471"/>
    <w:rsid w:val="00D219BE"/>
    <w:rsid w:val="00D21BE8"/>
    <w:rsid w:val="00D220C2"/>
    <w:rsid w:val="00D221A4"/>
    <w:rsid w:val="00D22983"/>
    <w:rsid w:val="00D22F44"/>
    <w:rsid w:val="00D23280"/>
    <w:rsid w:val="00D23411"/>
    <w:rsid w:val="00D2356D"/>
    <w:rsid w:val="00D24170"/>
    <w:rsid w:val="00D25BE6"/>
    <w:rsid w:val="00D2679D"/>
    <w:rsid w:val="00D27660"/>
    <w:rsid w:val="00D27A42"/>
    <w:rsid w:val="00D27A6F"/>
    <w:rsid w:val="00D3327B"/>
    <w:rsid w:val="00D33F4A"/>
    <w:rsid w:val="00D343E2"/>
    <w:rsid w:val="00D359E0"/>
    <w:rsid w:val="00D35A4A"/>
    <w:rsid w:val="00D35A5F"/>
    <w:rsid w:val="00D36099"/>
    <w:rsid w:val="00D36131"/>
    <w:rsid w:val="00D36D9A"/>
    <w:rsid w:val="00D36FCF"/>
    <w:rsid w:val="00D37676"/>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C59"/>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8EC"/>
    <w:rsid w:val="00DB2EB8"/>
    <w:rsid w:val="00DB3346"/>
    <w:rsid w:val="00DB3F1E"/>
    <w:rsid w:val="00DB4ABF"/>
    <w:rsid w:val="00DB4F70"/>
    <w:rsid w:val="00DB51C4"/>
    <w:rsid w:val="00DB5BBA"/>
    <w:rsid w:val="00DB5DCB"/>
    <w:rsid w:val="00DB6130"/>
    <w:rsid w:val="00DB613C"/>
    <w:rsid w:val="00DB6638"/>
    <w:rsid w:val="00DB6B24"/>
    <w:rsid w:val="00DB6BBA"/>
    <w:rsid w:val="00DC0871"/>
    <w:rsid w:val="00DC13F7"/>
    <w:rsid w:val="00DC18F5"/>
    <w:rsid w:val="00DC1D02"/>
    <w:rsid w:val="00DC309B"/>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13EF"/>
    <w:rsid w:val="00E12025"/>
    <w:rsid w:val="00E1415E"/>
    <w:rsid w:val="00E141E5"/>
    <w:rsid w:val="00E14AF0"/>
    <w:rsid w:val="00E14FF7"/>
    <w:rsid w:val="00E16509"/>
    <w:rsid w:val="00E16606"/>
    <w:rsid w:val="00E16B9E"/>
    <w:rsid w:val="00E2004E"/>
    <w:rsid w:val="00E203BA"/>
    <w:rsid w:val="00E20C98"/>
    <w:rsid w:val="00E21747"/>
    <w:rsid w:val="00E217AA"/>
    <w:rsid w:val="00E2183A"/>
    <w:rsid w:val="00E21D02"/>
    <w:rsid w:val="00E21D2F"/>
    <w:rsid w:val="00E22304"/>
    <w:rsid w:val="00E22433"/>
    <w:rsid w:val="00E23773"/>
    <w:rsid w:val="00E239CE"/>
    <w:rsid w:val="00E26C88"/>
    <w:rsid w:val="00E27030"/>
    <w:rsid w:val="00E27B98"/>
    <w:rsid w:val="00E3024C"/>
    <w:rsid w:val="00E30D8F"/>
    <w:rsid w:val="00E31950"/>
    <w:rsid w:val="00E32115"/>
    <w:rsid w:val="00E3250A"/>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25E"/>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A39"/>
    <w:rsid w:val="00E75B91"/>
    <w:rsid w:val="00E75D28"/>
    <w:rsid w:val="00E75F91"/>
    <w:rsid w:val="00E76019"/>
    <w:rsid w:val="00E76F26"/>
    <w:rsid w:val="00E770BA"/>
    <w:rsid w:val="00E77645"/>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47A"/>
    <w:rsid w:val="00EC06F9"/>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A9B"/>
    <w:rsid w:val="00F07CF4"/>
    <w:rsid w:val="00F10DEC"/>
    <w:rsid w:val="00F12D8A"/>
    <w:rsid w:val="00F13360"/>
    <w:rsid w:val="00F136E2"/>
    <w:rsid w:val="00F13BAF"/>
    <w:rsid w:val="00F14FE6"/>
    <w:rsid w:val="00F15224"/>
    <w:rsid w:val="00F155EC"/>
    <w:rsid w:val="00F15682"/>
    <w:rsid w:val="00F16B0B"/>
    <w:rsid w:val="00F17CD0"/>
    <w:rsid w:val="00F202BC"/>
    <w:rsid w:val="00F20B89"/>
    <w:rsid w:val="00F21458"/>
    <w:rsid w:val="00F217FF"/>
    <w:rsid w:val="00F2197D"/>
    <w:rsid w:val="00F22BA7"/>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05AC"/>
    <w:rsid w:val="00F514FF"/>
    <w:rsid w:val="00F52371"/>
    <w:rsid w:val="00F52A2C"/>
    <w:rsid w:val="00F52E3E"/>
    <w:rsid w:val="00F53E22"/>
    <w:rsid w:val="00F53F9A"/>
    <w:rsid w:val="00F54427"/>
    <w:rsid w:val="00F545AC"/>
    <w:rsid w:val="00F54DAF"/>
    <w:rsid w:val="00F575CA"/>
    <w:rsid w:val="00F6014A"/>
    <w:rsid w:val="00F608D6"/>
    <w:rsid w:val="00F61EA1"/>
    <w:rsid w:val="00F61FA6"/>
    <w:rsid w:val="00F620A7"/>
    <w:rsid w:val="00F62B3A"/>
    <w:rsid w:val="00F62D34"/>
    <w:rsid w:val="00F645BD"/>
    <w:rsid w:val="00F64DD3"/>
    <w:rsid w:val="00F64F3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EBD"/>
    <w:rsid w:val="00F9008D"/>
    <w:rsid w:val="00F9023E"/>
    <w:rsid w:val="00F90B94"/>
    <w:rsid w:val="00F91002"/>
    <w:rsid w:val="00F91141"/>
    <w:rsid w:val="00F9143F"/>
    <w:rsid w:val="00F91AEC"/>
    <w:rsid w:val="00F92411"/>
    <w:rsid w:val="00F92C63"/>
    <w:rsid w:val="00F930F4"/>
    <w:rsid w:val="00F931BF"/>
    <w:rsid w:val="00F9378B"/>
    <w:rsid w:val="00F93F6A"/>
    <w:rsid w:val="00F93FEE"/>
    <w:rsid w:val="00F945BB"/>
    <w:rsid w:val="00F94E82"/>
    <w:rsid w:val="00F95056"/>
    <w:rsid w:val="00F95DBC"/>
    <w:rsid w:val="00F97552"/>
    <w:rsid w:val="00F9796B"/>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3E70"/>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31A"/>
    <w:rsid w:val="00FC7526"/>
    <w:rsid w:val="00FD01D9"/>
    <w:rsid w:val="00FD039F"/>
    <w:rsid w:val="00FD05F6"/>
    <w:rsid w:val="00FD0619"/>
    <w:rsid w:val="00FD106F"/>
    <w:rsid w:val="00FD16E7"/>
    <w:rsid w:val="00FD2693"/>
    <w:rsid w:val="00FD2AD0"/>
    <w:rsid w:val="00FD304F"/>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B3E70"/>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2"/>
    <w:next w:val="a1"/>
    <w:qFormat/>
    <w:pPr>
      <w:ind w:left="1701" w:hanging="1701"/>
    </w:pPr>
  </w:style>
  <w:style w:type="paragraph" w:styleId="42">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0"/>
    <w:next w:val="a1"/>
    <w:qFormat/>
    <w:pPr>
      <w:keepNext w:val="0"/>
      <w:spacing w:before="0"/>
      <w:ind w:left="851" w:hanging="851"/>
    </w:pPr>
    <w:rPr>
      <w:sz w:val="20"/>
    </w:rPr>
  </w:style>
  <w:style w:type="paragraph" w:styleId="10">
    <w:name w:val="toc 1"/>
    <w:next w:val="a1"/>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qFormat/>
    <w:pPr>
      <w:ind w:left="1418" w:hanging="1418"/>
    </w:pPr>
  </w:style>
  <w:style w:type="paragraph" w:styleId="a9">
    <w:name w:val="annotation subject"/>
    <w:basedOn w:val="a5"/>
    <w:next w:val="a5"/>
    <w:link w:val="Char3"/>
    <w:qFormat/>
    <w:rPr>
      <w:b/>
      <w:bCs/>
    </w:rPr>
  </w:style>
  <w:style w:type="table" w:styleId="a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character" w:customStyle="1" w:styleId="1Char">
    <w:name w:val="标题 1 Char"/>
    <w:basedOn w:val="a2"/>
    <w:link w:val="1"/>
    <w:qFormat/>
    <w:rsid w:val="00157F6D"/>
    <w:rPr>
      <w:rFonts w:ascii="Arial" w:hAnsi="Arial"/>
      <w:sz w:val="36"/>
      <w:lang w:val="en-GB" w:eastAsia="en-US"/>
    </w:rPr>
  </w:style>
  <w:style w:type="character" w:customStyle="1" w:styleId="4Char">
    <w:name w:val="标题 4 Char"/>
    <w:basedOn w:val="a2"/>
    <w:link w:val="41"/>
    <w:rsid w:val="00157F6D"/>
    <w:rPr>
      <w:rFonts w:ascii="Arial" w:hAnsi="Arial"/>
      <w:sz w:val="24"/>
      <w:lang w:val="en-GB" w:eastAsia="en-US"/>
    </w:rPr>
  </w:style>
  <w:style w:type="character" w:customStyle="1" w:styleId="5Char">
    <w:name w:val="标题 5 Char"/>
    <w:basedOn w:val="a2"/>
    <w:link w:val="51"/>
    <w:rsid w:val="00157F6D"/>
    <w:rPr>
      <w:rFonts w:ascii="Arial" w:hAnsi="Arial"/>
      <w:sz w:val="22"/>
      <w:lang w:val="en-GB" w:eastAsia="en-US"/>
    </w:rPr>
  </w:style>
  <w:style w:type="character" w:customStyle="1" w:styleId="6Char">
    <w:name w:val="标题 6 Char"/>
    <w:basedOn w:val="a2"/>
    <w:link w:val="6"/>
    <w:rsid w:val="00157F6D"/>
    <w:rPr>
      <w:rFonts w:ascii="Arial" w:hAnsi="Arial"/>
      <w:lang w:val="en-GB" w:eastAsia="en-US"/>
    </w:rPr>
  </w:style>
  <w:style w:type="character" w:customStyle="1" w:styleId="7Char">
    <w:name w:val="标题 7 Char"/>
    <w:basedOn w:val="a2"/>
    <w:link w:val="7"/>
    <w:rsid w:val="00157F6D"/>
    <w:rPr>
      <w:rFonts w:ascii="Arial" w:hAnsi="Arial"/>
      <w:lang w:val="en-GB" w:eastAsia="en-US"/>
    </w:rPr>
  </w:style>
  <w:style w:type="character" w:customStyle="1" w:styleId="8Char">
    <w:name w:val="标题 8 Char"/>
    <w:basedOn w:val="a2"/>
    <w:link w:val="8"/>
    <w:rsid w:val="00157F6D"/>
    <w:rPr>
      <w:rFonts w:ascii="Arial" w:hAnsi="Arial"/>
      <w:sz w:val="36"/>
      <w:lang w:val="en-GB" w:eastAsia="en-US"/>
    </w:rPr>
  </w:style>
  <w:style w:type="character" w:customStyle="1" w:styleId="9Char">
    <w:name w:val="标题 9 Char"/>
    <w:basedOn w:val="a2"/>
    <w:link w:val="9"/>
    <w:rsid w:val="00157F6D"/>
    <w:rPr>
      <w:rFonts w:ascii="Arial" w:hAnsi="Arial"/>
      <w:sz w:val="36"/>
      <w:lang w:val="en-GB" w:eastAsia="en-US"/>
    </w:rPr>
  </w:style>
  <w:style w:type="paragraph" w:styleId="af2">
    <w:name w:val="macro"/>
    <w:link w:val="Char5"/>
    <w:qFormat/>
    <w:rsid w:val="00157F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157F6D"/>
    <w:rPr>
      <w:rFonts w:ascii="Consolas" w:eastAsia="Times New Roman" w:hAnsi="Consolas"/>
      <w:lang w:val="en-GB" w:eastAsia="en-US"/>
    </w:rPr>
  </w:style>
  <w:style w:type="paragraph" w:styleId="33">
    <w:name w:val="List 3"/>
    <w:basedOn w:val="a1"/>
    <w:qFormat/>
    <w:rsid w:val="00157F6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157F6D"/>
    <w:pPr>
      <w:numPr>
        <w:numId w:val="1"/>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157F6D"/>
    <w:rPr>
      <w:rFonts w:eastAsia="Times New Roman"/>
      <w:lang w:val="en-GB" w:eastAsia="ja-JP"/>
    </w:rPr>
  </w:style>
  <w:style w:type="paragraph" w:styleId="40">
    <w:name w:val="List Bullet 4"/>
    <w:basedOn w:val="a1"/>
    <w:qFormat/>
    <w:rsid w:val="00157F6D"/>
    <w:pPr>
      <w:numPr>
        <w:numId w:val="2"/>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157F6D"/>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157F6D"/>
    <w:rPr>
      <w:rFonts w:eastAsia="Times New Roman"/>
      <w:lang w:val="en-GB" w:eastAsia="ja-JP"/>
    </w:rPr>
  </w:style>
  <w:style w:type="paragraph" w:styleId="a">
    <w:name w:val="List Number"/>
    <w:basedOn w:val="a1"/>
    <w:qFormat/>
    <w:rsid w:val="00157F6D"/>
    <w:pPr>
      <w:numPr>
        <w:numId w:val="3"/>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157F6D"/>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157F6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157F6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157F6D"/>
    <w:pPr>
      <w:numPr>
        <w:numId w:val="4"/>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157F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157F6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157F6D"/>
    <w:rPr>
      <w:rFonts w:ascii="Segoe UI" w:eastAsia="Times New Roman" w:hAnsi="Segoe UI" w:cs="Segoe UI"/>
      <w:sz w:val="16"/>
      <w:szCs w:val="16"/>
      <w:lang w:val="en-GB" w:eastAsia="ja-JP"/>
    </w:rPr>
  </w:style>
  <w:style w:type="paragraph" w:styleId="afa">
    <w:name w:val="toa heading"/>
    <w:basedOn w:val="a1"/>
    <w:next w:val="a1"/>
    <w:qFormat/>
    <w:rsid w:val="00157F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157F6D"/>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157F6D"/>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157F6D"/>
    <w:rPr>
      <w:rFonts w:eastAsia="Times New Roman"/>
      <w:lang w:val="en-GB" w:eastAsia="ja-JP"/>
    </w:rPr>
  </w:style>
  <w:style w:type="paragraph" w:styleId="34">
    <w:name w:val="Body Text 3"/>
    <w:basedOn w:val="a1"/>
    <w:link w:val="3Char0"/>
    <w:qFormat/>
    <w:rsid w:val="00157F6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157F6D"/>
    <w:rPr>
      <w:rFonts w:eastAsia="Times New Roman"/>
      <w:sz w:val="16"/>
      <w:szCs w:val="16"/>
      <w:lang w:val="en-GB" w:eastAsia="ja-JP"/>
    </w:rPr>
  </w:style>
  <w:style w:type="paragraph" w:styleId="afc">
    <w:name w:val="Closing"/>
    <w:basedOn w:val="a1"/>
    <w:link w:val="Chara"/>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157F6D"/>
    <w:rPr>
      <w:rFonts w:eastAsia="Times New Roman"/>
      <w:lang w:val="en-GB" w:eastAsia="ja-JP"/>
    </w:rPr>
  </w:style>
  <w:style w:type="paragraph" w:styleId="30">
    <w:name w:val="List Bullet 3"/>
    <w:basedOn w:val="a1"/>
    <w:qFormat/>
    <w:rsid w:val="00157F6D"/>
    <w:pPr>
      <w:numPr>
        <w:numId w:val="5"/>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157F6D"/>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157F6D"/>
    <w:rPr>
      <w:rFonts w:eastAsia="Times New Roman"/>
      <w:lang w:val="en-GB" w:eastAsia="ja-JP"/>
    </w:rPr>
  </w:style>
  <w:style w:type="paragraph" w:styleId="afe">
    <w:name w:val="Body Text Indent"/>
    <w:basedOn w:val="a1"/>
    <w:link w:val="Charc"/>
    <w:qFormat/>
    <w:rsid w:val="00157F6D"/>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157F6D"/>
    <w:rPr>
      <w:rFonts w:eastAsia="Times New Roman"/>
      <w:lang w:val="en-GB" w:eastAsia="ja-JP"/>
    </w:rPr>
  </w:style>
  <w:style w:type="paragraph" w:styleId="3">
    <w:name w:val="List Number 3"/>
    <w:basedOn w:val="a1"/>
    <w:qFormat/>
    <w:rsid w:val="00157F6D"/>
    <w:pPr>
      <w:numPr>
        <w:numId w:val="6"/>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157F6D"/>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157F6D"/>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157F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157F6D"/>
    <w:pPr>
      <w:numPr>
        <w:numId w:val="7"/>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157F6D"/>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157F6D"/>
    <w:rPr>
      <w:rFonts w:eastAsia="Times New Roman"/>
      <w:i/>
      <w:iCs/>
      <w:lang w:val="en-GB" w:eastAsia="ja-JP"/>
    </w:rPr>
  </w:style>
  <w:style w:type="paragraph" w:styleId="43">
    <w:name w:val="index 4"/>
    <w:basedOn w:val="a1"/>
    <w:next w:val="a1"/>
    <w:qFormat/>
    <w:rsid w:val="00157F6D"/>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157F6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157F6D"/>
    <w:rPr>
      <w:rFonts w:ascii="Consolas" w:eastAsia="Times New Roman" w:hAnsi="Consolas"/>
      <w:sz w:val="21"/>
      <w:szCs w:val="21"/>
      <w:lang w:val="en-GB" w:eastAsia="ja-JP"/>
    </w:rPr>
  </w:style>
  <w:style w:type="paragraph" w:styleId="50">
    <w:name w:val="List Bullet 5"/>
    <w:basedOn w:val="a1"/>
    <w:qFormat/>
    <w:rsid w:val="00157F6D"/>
    <w:pPr>
      <w:numPr>
        <w:numId w:val="8"/>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157F6D"/>
    <w:pPr>
      <w:numPr>
        <w:numId w:val="9"/>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157F6D"/>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157F6D"/>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157F6D"/>
    <w:rPr>
      <w:rFonts w:eastAsia="Times New Roman"/>
      <w:lang w:val="en-GB" w:eastAsia="ja-JP"/>
    </w:rPr>
  </w:style>
  <w:style w:type="paragraph" w:styleId="24">
    <w:name w:val="Body Text Indent 2"/>
    <w:basedOn w:val="a1"/>
    <w:link w:val="2Char0"/>
    <w:qFormat/>
    <w:rsid w:val="00157F6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157F6D"/>
    <w:rPr>
      <w:rFonts w:eastAsia="Times New Roman"/>
      <w:lang w:val="en-GB" w:eastAsia="ja-JP"/>
    </w:rPr>
  </w:style>
  <w:style w:type="paragraph" w:styleId="aff3">
    <w:name w:val="endnote text"/>
    <w:basedOn w:val="a1"/>
    <w:link w:val="Charf"/>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157F6D"/>
    <w:rPr>
      <w:rFonts w:eastAsia="Times New Roman"/>
      <w:lang w:val="en-GB" w:eastAsia="ja-JP"/>
    </w:rPr>
  </w:style>
  <w:style w:type="paragraph" w:styleId="54">
    <w:name w:val="List Continue 5"/>
    <w:basedOn w:val="a1"/>
    <w:qFormat/>
    <w:rsid w:val="00157F6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157F6D"/>
    <w:rPr>
      <w:rFonts w:ascii="Arial" w:hAnsi="Arial"/>
      <w:b/>
      <w:i/>
      <w:sz w:val="18"/>
      <w:lang w:val="en-GB" w:eastAsia="ja-JP"/>
    </w:rPr>
  </w:style>
  <w:style w:type="paragraph" w:styleId="aff4">
    <w:name w:val="envelope return"/>
    <w:basedOn w:val="a1"/>
    <w:qFormat/>
    <w:rsid w:val="00157F6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157F6D"/>
    <w:rPr>
      <w:rFonts w:ascii="Arial" w:hAnsi="Arial"/>
      <w:b/>
      <w:sz w:val="18"/>
      <w:lang w:val="en-GB" w:eastAsia="ja-JP"/>
    </w:rPr>
  </w:style>
  <w:style w:type="paragraph" w:styleId="aff5">
    <w:name w:val="Signature"/>
    <w:basedOn w:val="a1"/>
    <w:link w:val="Charf0"/>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157F6D"/>
    <w:rPr>
      <w:rFonts w:eastAsia="Times New Roman"/>
      <w:lang w:val="en-GB" w:eastAsia="ja-JP"/>
    </w:rPr>
  </w:style>
  <w:style w:type="paragraph" w:styleId="44">
    <w:name w:val="List Continue 4"/>
    <w:basedOn w:val="a1"/>
    <w:qFormat/>
    <w:rsid w:val="00157F6D"/>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157F6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157F6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157F6D"/>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157F6D"/>
    <w:pPr>
      <w:numPr>
        <w:numId w:val="10"/>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157F6D"/>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157F6D"/>
    <w:rPr>
      <w:rFonts w:eastAsia="Times New Roman"/>
      <w:lang w:val="en-GB" w:eastAsia="ja-JP"/>
    </w:rPr>
  </w:style>
  <w:style w:type="paragraph" w:styleId="55">
    <w:name w:val="List 5"/>
    <w:basedOn w:val="a1"/>
    <w:qFormat/>
    <w:rsid w:val="00157F6D"/>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157F6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157F6D"/>
    <w:rPr>
      <w:rFonts w:eastAsia="Times New Roman"/>
      <w:sz w:val="16"/>
      <w:szCs w:val="16"/>
      <w:lang w:val="en-GB" w:eastAsia="ja-JP"/>
    </w:rPr>
  </w:style>
  <w:style w:type="paragraph" w:styleId="71">
    <w:name w:val="index 7"/>
    <w:basedOn w:val="a1"/>
    <w:next w:val="a1"/>
    <w:qFormat/>
    <w:rsid w:val="00157F6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157F6D"/>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157F6D"/>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157F6D"/>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157F6D"/>
    <w:rPr>
      <w:rFonts w:eastAsia="Times New Roman"/>
      <w:lang w:val="en-GB" w:eastAsia="ja-JP"/>
    </w:rPr>
  </w:style>
  <w:style w:type="paragraph" w:styleId="45">
    <w:name w:val="List 4"/>
    <w:basedOn w:val="a1"/>
    <w:qFormat/>
    <w:rsid w:val="00157F6D"/>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157F6D"/>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157F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157F6D"/>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157F6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157F6D"/>
    <w:rPr>
      <w:rFonts w:ascii="Consolas" w:eastAsia="Times New Roman" w:hAnsi="Consolas"/>
      <w:lang w:val="en-GB" w:eastAsia="ja-JP"/>
    </w:rPr>
  </w:style>
  <w:style w:type="paragraph" w:styleId="affc">
    <w:name w:val="Normal (Web)"/>
    <w:basedOn w:val="a1"/>
    <w:link w:val="Charf4"/>
    <w:uiPriority w:val="99"/>
    <w:unhideWhenUsed/>
    <w:qFormat/>
    <w:rsid w:val="00157F6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157F6D"/>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157F6D"/>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157F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157F6D"/>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157F6D"/>
    <w:pPr>
      <w:spacing w:after="180"/>
      <w:ind w:firstLine="360"/>
    </w:pPr>
  </w:style>
  <w:style w:type="character" w:customStyle="1" w:styleId="Charf6">
    <w:name w:val="正文首行缩进 Char"/>
    <w:basedOn w:val="Charb"/>
    <w:link w:val="affe"/>
    <w:qFormat/>
    <w:rsid w:val="00157F6D"/>
    <w:rPr>
      <w:rFonts w:eastAsia="Times New Roman"/>
      <w:lang w:val="en-GB" w:eastAsia="ja-JP"/>
    </w:rPr>
  </w:style>
  <w:style w:type="paragraph" w:styleId="28">
    <w:name w:val="Body Text First Indent 2"/>
    <w:basedOn w:val="afe"/>
    <w:link w:val="2Char2"/>
    <w:qFormat/>
    <w:rsid w:val="00157F6D"/>
    <w:pPr>
      <w:spacing w:after="180"/>
      <w:ind w:left="360" w:firstLine="360"/>
    </w:pPr>
  </w:style>
  <w:style w:type="character" w:customStyle="1" w:styleId="2Char2">
    <w:name w:val="正文首行缩进 2 Char"/>
    <w:basedOn w:val="Charc"/>
    <w:link w:val="28"/>
    <w:qFormat/>
    <w:rsid w:val="00157F6D"/>
    <w:rPr>
      <w:rFonts w:eastAsia="Times New Roman"/>
      <w:lang w:val="en-GB" w:eastAsia="ja-JP"/>
    </w:rPr>
  </w:style>
  <w:style w:type="paragraph" w:customStyle="1" w:styleId="Revision1">
    <w:name w:val="Revision1"/>
    <w:hidden/>
    <w:uiPriority w:val="99"/>
    <w:semiHidden/>
    <w:qFormat/>
    <w:rsid w:val="00157F6D"/>
    <w:rPr>
      <w:rFonts w:eastAsia="宋体"/>
      <w:lang w:val="en-GB" w:eastAsia="en-US"/>
    </w:rPr>
  </w:style>
  <w:style w:type="paragraph" w:customStyle="1" w:styleId="Revision2">
    <w:name w:val="Revision2"/>
    <w:hidden/>
    <w:uiPriority w:val="99"/>
    <w:unhideWhenUsed/>
    <w:qFormat/>
    <w:rsid w:val="00157F6D"/>
    <w:rPr>
      <w:rFonts w:eastAsia="宋体"/>
      <w:lang w:val="en-GB" w:eastAsia="en-US"/>
    </w:rPr>
  </w:style>
  <w:style w:type="character" w:customStyle="1" w:styleId="Charf4">
    <w:name w:val="普通(网站) Char"/>
    <w:link w:val="affc"/>
    <w:uiPriority w:val="99"/>
    <w:qFormat/>
    <w:rsid w:val="00157F6D"/>
    <w:rPr>
      <w:rFonts w:eastAsia="Times New Roman"/>
      <w:sz w:val="24"/>
      <w:szCs w:val="24"/>
      <w:lang w:val="en-GB" w:eastAsia="en-GB"/>
    </w:rPr>
  </w:style>
  <w:style w:type="paragraph" w:customStyle="1" w:styleId="Revision3">
    <w:name w:val="Revision3"/>
    <w:hidden/>
    <w:uiPriority w:val="99"/>
    <w:unhideWhenUsed/>
    <w:qFormat/>
    <w:rsid w:val="00157F6D"/>
    <w:rPr>
      <w:rFonts w:eastAsia="宋体"/>
      <w:lang w:val="en-GB" w:eastAsia="en-US"/>
    </w:rPr>
  </w:style>
  <w:style w:type="paragraph" w:styleId="afff">
    <w:name w:val="Intense Quote"/>
    <w:basedOn w:val="a1"/>
    <w:next w:val="a1"/>
    <w:link w:val="Charf7"/>
    <w:uiPriority w:val="99"/>
    <w:unhideWhenUsed/>
    <w:qFormat/>
    <w:rsid w:val="00157F6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157F6D"/>
    <w:rPr>
      <w:rFonts w:eastAsia="Times New Roman"/>
      <w:i/>
      <w:iCs/>
      <w:color w:val="4472C4" w:themeColor="accent1"/>
      <w:lang w:val="en-GB" w:eastAsia="ja-JP"/>
    </w:rPr>
  </w:style>
  <w:style w:type="paragraph" w:styleId="afff0">
    <w:name w:val="No Spacing"/>
    <w:uiPriority w:val="99"/>
    <w:unhideWhenUsed/>
    <w:qFormat/>
    <w:rsid w:val="00157F6D"/>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157F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157F6D"/>
    <w:rPr>
      <w:rFonts w:eastAsia="Times New Roman"/>
      <w:i/>
      <w:iCs/>
      <w:color w:val="404040" w:themeColor="text1" w:themeTint="BF"/>
      <w:lang w:val="en-GB" w:eastAsia="ja-JP"/>
    </w:rPr>
  </w:style>
  <w:style w:type="paragraph" w:customStyle="1" w:styleId="Revision4">
    <w:name w:val="Revision4"/>
    <w:hidden/>
    <w:uiPriority w:val="99"/>
    <w:unhideWhenUsed/>
    <w:qFormat/>
    <w:rsid w:val="00157F6D"/>
    <w:rPr>
      <w:rFonts w:eastAsia="Times New Roman"/>
      <w:lang w:val="en-GB" w:eastAsia="en-US"/>
    </w:rPr>
  </w:style>
  <w:style w:type="paragraph" w:customStyle="1" w:styleId="Revision5">
    <w:name w:val="Revision5"/>
    <w:hidden/>
    <w:uiPriority w:val="99"/>
    <w:unhideWhenUsed/>
    <w:qFormat/>
    <w:rsid w:val="00157F6D"/>
    <w:rPr>
      <w:rFonts w:eastAsia="Times New Roman"/>
      <w:lang w:val="en-GB" w:eastAsia="en-US"/>
    </w:rPr>
  </w:style>
  <w:style w:type="paragraph" w:styleId="afff2">
    <w:name w:val="Revision"/>
    <w:hidden/>
    <w:uiPriority w:val="99"/>
    <w:unhideWhenUsed/>
    <w:rsid w:val="00157F6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B3E70"/>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2"/>
    <w:next w:val="a1"/>
    <w:qFormat/>
    <w:pPr>
      <w:ind w:left="1701" w:hanging="1701"/>
    </w:pPr>
  </w:style>
  <w:style w:type="paragraph" w:styleId="42">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0"/>
    <w:next w:val="a1"/>
    <w:qFormat/>
    <w:pPr>
      <w:keepNext w:val="0"/>
      <w:spacing w:before="0"/>
      <w:ind w:left="851" w:hanging="851"/>
    </w:pPr>
    <w:rPr>
      <w:sz w:val="20"/>
    </w:rPr>
  </w:style>
  <w:style w:type="paragraph" w:styleId="10">
    <w:name w:val="toc 1"/>
    <w:next w:val="a1"/>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qFormat/>
    <w:pPr>
      <w:ind w:left="1418" w:hanging="1418"/>
    </w:pPr>
  </w:style>
  <w:style w:type="paragraph" w:styleId="a9">
    <w:name w:val="annotation subject"/>
    <w:basedOn w:val="a5"/>
    <w:next w:val="a5"/>
    <w:link w:val="Char3"/>
    <w:qFormat/>
    <w:rPr>
      <w:b/>
      <w:bCs/>
    </w:rPr>
  </w:style>
  <w:style w:type="table" w:styleId="a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character" w:customStyle="1" w:styleId="1Char">
    <w:name w:val="标题 1 Char"/>
    <w:basedOn w:val="a2"/>
    <w:link w:val="1"/>
    <w:qFormat/>
    <w:rsid w:val="00157F6D"/>
    <w:rPr>
      <w:rFonts w:ascii="Arial" w:hAnsi="Arial"/>
      <w:sz w:val="36"/>
      <w:lang w:val="en-GB" w:eastAsia="en-US"/>
    </w:rPr>
  </w:style>
  <w:style w:type="character" w:customStyle="1" w:styleId="4Char">
    <w:name w:val="标题 4 Char"/>
    <w:basedOn w:val="a2"/>
    <w:link w:val="41"/>
    <w:rsid w:val="00157F6D"/>
    <w:rPr>
      <w:rFonts w:ascii="Arial" w:hAnsi="Arial"/>
      <w:sz w:val="24"/>
      <w:lang w:val="en-GB" w:eastAsia="en-US"/>
    </w:rPr>
  </w:style>
  <w:style w:type="character" w:customStyle="1" w:styleId="5Char">
    <w:name w:val="标题 5 Char"/>
    <w:basedOn w:val="a2"/>
    <w:link w:val="51"/>
    <w:rsid w:val="00157F6D"/>
    <w:rPr>
      <w:rFonts w:ascii="Arial" w:hAnsi="Arial"/>
      <w:sz w:val="22"/>
      <w:lang w:val="en-GB" w:eastAsia="en-US"/>
    </w:rPr>
  </w:style>
  <w:style w:type="character" w:customStyle="1" w:styleId="6Char">
    <w:name w:val="标题 6 Char"/>
    <w:basedOn w:val="a2"/>
    <w:link w:val="6"/>
    <w:rsid w:val="00157F6D"/>
    <w:rPr>
      <w:rFonts w:ascii="Arial" w:hAnsi="Arial"/>
      <w:lang w:val="en-GB" w:eastAsia="en-US"/>
    </w:rPr>
  </w:style>
  <w:style w:type="character" w:customStyle="1" w:styleId="7Char">
    <w:name w:val="标题 7 Char"/>
    <w:basedOn w:val="a2"/>
    <w:link w:val="7"/>
    <w:rsid w:val="00157F6D"/>
    <w:rPr>
      <w:rFonts w:ascii="Arial" w:hAnsi="Arial"/>
      <w:lang w:val="en-GB" w:eastAsia="en-US"/>
    </w:rPr>
  </w:style>
  <w:style w:type="character" w:customStyle="1" w:styleId="8Char">
    <w:name w:val="标题 8 Char"/>
    <w:basedOn w:val="a2"/>
    <w:link w:val="8"/>
    <w:rsid w:val="00157F6D"/>
    <w:rPr>
      <w:rFonts w:ascii="Arial" w:hAnsi="Arial"/>
      <w:sz w:val="36"/>
      <w:lang w:val="en-GB" w:eastAsia="en-US"/>
    </w:rPr>
  </w:style>
  <w:style w:type="character" w:customStyle="1" w:styleId="9Char">
    <w:name w:val="标题 9 Char"/>
    <w:basedOn w:val="a2"/>
    <w:link w:val="9"/>
    <w:rsid w:val="00157F6D"/>
    <w:rPr>
      <w:rFonts w:ascii="Arial" w:hAnsi="Arial"/>
      <w:sz w:val="36"/>
      <w:lang w:val="en-GB" w:eastAsia="en-US"/>
    </w:rPr>
  </w:style>
  <w:style w:type="paragraph" w:styleId="af2">
    <w:name w:val="macro"/>
    <w:link w:val="Char5"/>
    <w:qFormat/>
    <w:rsid w:val="00157F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157F6D"/>
    <w:rPr>
      <w:rFonts w:ascii="Consolas" w:eastAsia="Times New Roman" w:hAnsi="Consolas"/>
      <w:lang w:val="en-GB" w:eastAsia="en-US"/>
    </w:rPr>
  </w:style>
  <w:style w:type="paragraph" w:styleId="33">
    <w:name w:val="List 3"/>
    <w:basedOn w:val="a1"/>
    <w:qFormat/>
    <w:rsid w:val="00157F6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157F6D"/>
    <w:pPr>
      <w:numPr>
        <w:numId w:val="1"/>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157F6D"/>
    <w:rPr>
      <w:rFonts w:eastAsia="Times New Roman"/>
      <w:lang w:val="en-GB" w:eastAsia="ja-JP"/>
    </w:rPr>
  </w:style>
  <w:style w:type="paragraph" w:styleId="40">
    <w:name w:val="List Bullet 4"/>
    <w:basedOn w:val="a1"/>
    <w:qFormat/>
    <w:rsid w:val="00157F6D"/>
    <w:pPr>
      <w:numPr>
        <w:numId w:val="2"/>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157F6D"/>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157F6D"/>
    <w:rPr>
      <w:rFonts w:eastAsia="Times New Roman"/>
      <w:lang w:val="en-GB" w:eastAsia="ja-JP"/>
    </w:rPr>
  </w:style>
  <w:style w:type="paragraph" w:styleId="a">
    <w:name w:val="List Number"/>
    <w:basedOn w:val="a1"/>
    <w:qFormat/>
    <w:rsid w:val="00157F6D"/>
    <w:pPr>
      <w:numPr>
        <w:numId w:val="3"/>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157F6D"/>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157F6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157F6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157F6D"/>
    <w:pPr>
      <w:numPr>
        <w:numId w:val="4"/>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157F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157F6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157F6D"/>
    <w:rPr>
      <w:rFonts w:ascii="Segoe UI" w:eastAsia="Times New Roman" w:hAnsi="Segoe UI" w:cs="Segoe UI"/>
      <w:sz w:val="16"/>
      <w:szCs w:val="16"/>
      <w:lang w:val="en-GB" w:eastAsia="ja-JP"/>
    </w:rPr>
  </w:style>
  <w:style w:type="paragraph" w:styleId="afa">
    <w:name w:val="toa heading"/>
    <w:basedOn w:val="a1"/>
    <w:next w:val="a1"/>
    <w:qFormat/>
    <w:rsid w:val="00157F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157F6D"/>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157F6D"/>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157F6D"/>
    <w:rPr>
      <w:rFonts w:eastAsia="Times New Roman"/>
      <w:lang w:val="en-GB" w:eastAsia="ja-JP"/>
    </w:rPr>
  </w:style>
  <w:style w:type="paragraph" w:styleId="34">
    <w:name w:val="Body Text 3"/>
    <w:basedOn w:val="a1"/>
    <w:link w:val="3Char0"/>
    <w:qFormat/>
    <w:rsid w:val="00157F6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157F6D"/>
    <w:rPr>
      <w:rFonts w:eastAsia="Times New Roman"/>
      <w:sz w:val="16"/>
      <w:szCs w:val="16"/>
      <w:lang w:val="en-GB" w:eastAsia="ja-JP"/>
    </w:rPr>
  </w:style>
  <w:style w:type="paragraph" w:styleId="afc">
    <w:name w:val="Closing"/>
    <w:basedOn w:val="a1"/>
    <w:link w:val="Chara"/>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157F6D"/>
    <w:rPr>
      <w:rFonts w:eastAsia="Times New Roman"/>
      <w:lang w:val="en-GB" w:eastAsia="ja-JP"/>
    </w:rPr>
  </w:style>
  <w:style w:type="paragraph" w:styleId="30">
    <w:name w:val="List Bullet 3"/>
    <w:basedOn w:val="a1"/>
    <w:qFormat/>
    <w:rsid w:val="00157F6D"/>
    <w:pPr>
      <w:numPr>
        <w:numId w:val="5"/>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157F6D"/>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157F6D"/>
    <w:rPr>
      <w:rFonts w:eastAsia="Times New Roman"/>
      <w:lang w:val="en-GB" w:eastAsia="ja-JP"/>
    </w:rPr>
  </w:style>
  <w:style w:type="paragraph" w:styleId="afe">
    <w:name w:val="Body Text Indent"/>
    <w:basedOn w:val="a1"/>
    <w:link w:val="Charc"/>
    <w:qFormat/>
    <w:rsid w:val="00157F6D"/>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157F6D"/>
    <w:rPr>
      <w:rFonts w:eastAsia="Times New Roman"/>
      <w:lang w:val="en-GB" w:eastAsia="ja-JP"/>
    </w:rPr>
  </w:style>
  <w:style w:type="paragraph" w:styleId="3">
    <w:name w:val="List Number 3"/>
    <w:basedOn w:val="a1"/>
    <w:qFormat/>
    <w:rsid w:val="00157F6D"/>
    <w:pPr>
      <w:numPr>
        <w:numId w:val="6"/>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157F6D"/>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157F6D"/>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157F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157F6D"/>
    <w:pPr>
      <w:numPr>
        <w:numId w:val="7"/>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157F6D"/>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157F6D"/>
    <w:rPr>
      <w:rFonts w:eastAsia="Times New Roman"/>
      <w:i/>
      <w:iCs/>
      <w:lang w:val="en-GB" w:eastAsia="ja-JP"/>
    </w:rPr>
  </w:style>
  <w:style w:type="paragraph" w:styleId="43">
    <w:name w:val="index 4"/>
    <w:basedOn w:val="a1"/>
    <w:next w:val="a1"/>
    <w:qFormat/>
    <w:rsid w:val="00157F6D"/>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157F6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157F6D"/>
    <w:rPr>
      <w:rFonts w:ascii="Consolas" w:eastAsia="Times New Roman" w:hAnsi="Consolas"/>
      <w:sz w:val="21"/>
      <w:szCs w:val="21"/>
      <w:lang w:val="en-GB" w:eastAsia="ja-JP"/>
    </w:rPr>
  </w:style>
  <w:style w:type="paragraph" w:styleId="50">
    <w:name w:val="List Bullet 5"/>
    <w:basedOn w:val="a1"/>
    <w:qFormat/>
    <w:rsid w:val="00157F6D"/>
    <w:pPr>
      <w:numPr>
        <w:numId w:val="8"/>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157F6D"/>
    <w:pPr>
      <w:numPr>
        <w:numId w:val="9"/>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157F6D"/>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157F6D"/>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157F6D"/>
    <w:rPr>
      <w:rFonts w:eastAsia="Times New Roman"/>
      <w:lang w:val="en-GB" w:eastAsia="ja-JP"/>
    </w:rPr>
  </w:style>
  <w:style w:type="paragraph" w:styleId="24">
    <w:name w:val="Body Text Indent 2"/>
    <w:basedOn w:val="a1"/>
    <w:link w:val="2Char0"/>
    <w:qFormat/>
    <w:rsid w:val="00157F6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157F6D"/>
    <w:rPr>
      <w:rFonts w:eastAsia="Times New Roman"/>
      <w:lang w:val="en-GB" w:eastAsia="ja-JP"/>
    </w:rPr>
  </w:style>
  <w:style w:type="paragraph" w:styleId="aff3">
    <w:name w:val="endnote text"/>
    <w:basedOn w:val="a1"/>
    <w:link w:val="Charf"/>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157F6D"/>
    <w:rPr>
      <w:rFonts w:eastAsia="Times New Roman"/>
      <w:lang w:val="en-GB" w:eastAsia="ja-JP"/>
    </w:rPr>
  </w:style>
  <w:style w:type="paragraph" w:styleId="54">
    <w:name w:val="List Continue 5"/>
    <w:basedOn w:val="a1"/>
    <w:qFormat/>
    <w:rsid w:val="00157F6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157F6D"/>
    <w:rPr>
      <w:rFonts w:ascii="Arial" w:hAnsi="Arial"/>
      <w:b/>
      <w:i/>
      <w:sz w:val="18"/>
      <w:lang w:val="en-GB" w:eastAsia="ja-JP"/>
    </w:rPr>
  </w:style>
  <w:style w:type="paragraph" w:styleId="aff4">
    <w:name w:val="envelope return"/>
    <w:basedOn w:val="a1"/>
    <w:qFormat/>
    <w:rsid w:val="00157F6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157F6D"/>
    <w:rPr>
      <w:rFonts w:ascii="Arial" w:hAnsi="Arial"/>
      <w:b/>
      <w:sz w:val="18"/>
      <w:lang w:val="en-GB" w:eastAsia="ja-JP"/>
    </w:rPr>
  </w:style>
  <w:style w:type="paragraph" w:styleId="aff5">
    <w:name w:val="Signature"/>
    <w:basedOn w:val="a1"/>
    <w:link w:val="Charf0"/>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157F6D"/>
    <w:rPr>
      <w:rFonts w:eastAsia="Times New Roman"/>
      <w:lang w:val="en-GB" w:eastAsia="ja-JP"/>
    </w:rPr>
  </w:style>
  <w:style w:type="paragraph" w:styleId="44">
    <w:name w:val="List Continue 4"/>
    <w:basedOn w:val="a1"/>
    <w:qFormat/>
    <w:rsid w:val="00157F6D"/>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157F6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157F6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157F6D"/>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157F6D"/>
    <w:pPr>
      <w:numPr>
        <w:numId w:val="10"/>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157F6D"/>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157F6D"/>
    <w:rPr>
      <w:rFonts w:eastAsia="Times New Roman"/>
      <w:lang w:val="en-GB" w:eastAsia="ja-JP"/>
    </w:rPr>
  </w:style>
  <w:style w:type="paragraph" w:styleId="55">
    <w:name w:val="List 5"/>
    <w:basedOn w:val="a1"/>
    <w:qFormat/>
    <w:rsid w:val="00157F6D"/>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157F6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157F6D"/>
    <w:rPr>
      <w:rFonts w:eastAsia="Times New Roman"/>
      <w:sz w:val="16"/>
      <w:szCs w:val="16"/>
      <w:lang w:val="en-GB" w:eastAsia="ja-JP"/>
    </w:rPr>
  </w:style>
  <w:style w:type="paragraph" w:styleId="71">
    <w:name w:val="index 7"/>
    <w:basedOn w:val="a1"/>
    <w:next w:val="a1"/>
    <w:qFormat/>
    <w:rsid w:val="00157F6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157F6D"/>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157F6D"/>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157F6D"/>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157F6D"/>
    <w:rPr>
      <w:rFonts w:eastAsia="Times New Roman"/>
      <w:lang w:val="en-GB" w:eastAsia="ja-JP"/>
    </w:rPr>
  </w:style>
  <w:style w:type="paragraph" w:styleId="45">
    <w:name w:val="List 4"/>
    <w:basedOn w:val="a1"/>
    <w:qFormat/>
    <w:rsid w:val="00157F6D"/>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157F6D"/>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157F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157F6D"/>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157F6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157F6D"/>
    <w:rPr>
      <w:rFonts w:ascii="Consolas" w:eastAsia="Times New Roman" w:hAnsi="Consolas"/>
      <w:lang w:val="en-GB" w:eastAsia="ja-JP"/>
    </w:rPr>
  </w:style>
  <w:style w:type="paragraph" w:styleId="affc">
    <w:name w:val="Normal (Web)"/>
    <w:basedOn w:val="a1"/>
    <w:link w:val="Charf4"/>
    <w:uiPriority w:val="99"/>
    <w:unhideWhenUsed/>
    <w:qFormat/>
    <w:rsid w:val="00157F6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157F6D"/>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157F6D"/>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157F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157F6D"/>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157F6D"/>
    <w:pPr>
      <w:spacing w:after="180"/>
      <w:ind w:firstLine="360"/>
    </w:pPr>
  </w:style>
  <w:style w:type="character" w:customStyle="1" w:styleId="Charf6">
    <w:name w:val="正文首行缩进 Char"/>
    <w:basedOn w:val="Charb"/>
    <w:link w:val="affe"/>
    <w:qFormat/>
    <w:rsid w:val="00157F6D"/>
    <w:rPr>
      <w:rFonts w:eastAsia="Times New Roman"/>
      <w:lang w:val="en-GB" w:eastAsia="ja-JP"/>
    </w:rPr>
  </w:style>
  <w:style w:type="paragraph" w:styleId="28">
    <w:name w:val="Body Text First Indent 2"/>
    <w:basedOn w:val="afe"/>
    <w:link w:val="2Char2"/>
    <w:qFormat/>
    <w:rsid w:val="00157F6D"/>
    <w:pPr>
      <w:spacing w:after="180"/>
      <w:ind w:left="360" w:firstLine="360"/>
    </w:pPr>
  </w:style>
  <w:style w:type="character" w:customStyle="1" w:styleId="2Char2">
    <w:name w:val="正文首行缩进 2 Char"/>
    <w:basedOn w:val="Charc"/>
    <w:link w:val="28"/>
    <w:qFormat/>
    <w:rsid w:val="00157F6D"/>
    <w:rPr>
      <w:rFonts w:eastAsia="Times New Roman"/>
      <w:lang w:val="en-GB" w:eastAsia="ja-JP"/>
    </w:rPr>
  </w:style>
  <w:style w:type="paragraph" w:customStyle="1" w:styleId="Revision1">
    <w:name w:val="Revision1"/>
    <w:hidden/>
    <w:uiPriority w:val="99"/>
    <w:semiHidden/>
    <w:qFormat/>
    <w:rsid w:val="00157F6D"/>
    <w:rPr>
      <w:rFonts w:eastAsia="宋体"/>
      <w:lang w:val="en-GB" w:eastAsia="en-US"/>
    </w:rPr>
  </w:style>
  <w:style w:type="paragraph" w:customStyle="1" w:styleId="Revision2">
    <w:name w:val="Revision2"/>
    <w:hidden/>
    <w:uiPriority w:val="99"/>
    <w:unhideWhenUsed/>
    <w:qFormat/>
    <w:rsid w:val="00157F6D"/>
    <w:rPr>
      <w:rFonts w:eastAsia="宋体"/>
      <w:lang w:val="en-GB" w:eastAsia="en-US"/>
    </w:rPr>
  </w:style>
  <w:style w:type="character" w:customStyle="1" w:styleId="Charf4">
    <w:name w:val="普通(网站) Char"/>
    <w:link w:val="affc"/>
    <w:uiPriority w:val="99"/>
    <w:qFormat/>
    <w:rsid w:val="00157F6D"/>
    <w:rPr>
      <w:rFonts w:eastAsia="Times New Roman"/>
      <w:sz w:val="24"/>
      <w:szCs w:val="24"/>
      <w:lang w:val="en-GB" w:eastAsia="en-GB"/>
    </w:rPr>
  </w:style>
  <w:style w:type="paragraph" w:customStyle="1" w:styleId="Revision3">
    <w:name w:val="Revision3"/>
    <w:hidden/>
    <w:uiPriority w:val="99"/>
    <w:unhideWhenUsed/>
    <w:qFormat/>
    <w:rsid w:val="00157F6D"/>
    <w:rPr>
      <w:rFonts w:eastAsia="宋体"/>
      <w:lang w:val="en-GB" w:eastAsia="en-US"/>
    </w:rPr>
  </w:style>
  <w:style w:type="paragraph" w:styleId="afff">
    <w:name w:val="Intense Quote"/>
    <w:basedOn w:val="a1"/>
    <w:next w:val="a1"/>
    <w:link w:val="Charf7"/>
    <w:uiPriority w:val="99"/>
    <w:unhideWhenUsed/>
    <w:qFormat/>
    <w:rsid w:val="00157F6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157F6D"/>
    <w:rPr>
      <w:rFonts w:eastAsia="Times New Roman"/>
      <w:i/>
      <w:iCs/>
      <w:color w:val="4472C4" w:themeColor="accent1"/>
      <w:lang w:val="en-GB" w:eastAsia="ja-JP"/>
    </w:rPr>
  </w:style>
  <w:style w:type="paragraph" w:styleId="afff0">
    <w:name w:val="No Spacing"/>
    <w:uiPriority w:val="99"/>
    <w:unhideWhenUsed/>
    <w:qFormat/>
    <w:rsid w:val="00157F6D"/>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157F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157F6D"/>
    <w:rPr>
      <w:rFonts w:eastAsia="Times New Roman"/>
      <w:i/>
      <w:iCs/>
      <w:color w:val="404040" w:themeColor="text1" w:themeTint="BF"/>
      <w:lang w:val="en-GB" w:eastAsia="ja-JP"/>
    </w:rPr>
  </w:style>
  <w:style w:type="paragraph" w:customStyle="1" w:styleId="Revision4">
    <w:name w:val="Revision4"/>
    <w:hidden/>
    <w:uiPriority w:val="99"/>
    <w:unhideWhenUsed/>
    <w:qFormat/>
    <w:rsid w:val="00157F6D"/>
    <w:rPr>
      <w:rFonts w:eastAsia="Times New Roman"/>
      <w:lang w:val="en-GB" w:eastAsia="en-US"/>
    </w:rPr>
  </w:style>
  <w:style w:type="paragraph" w:customStyle="1" w:styleId="Revision5">
    <w:name w:val="Revision5"/>
    <w:hidden/>
    <w:uiPriority w:val="99"/>
    <w:unhideWhenUsed/>
    <w:qFormat/>
    <w:rsid w:val="00157F6D"/>
    <w:rPr>
      <w:rFonts w:eastAsia="Times New Roman"/>
      <w:lang w:val="en-GB" w:eastAsia="en-US"/>
    </w:rPr>
  </w:style>
  <w:style w:type="paragraph" w:styleId="afff2">
    <w:name w:val="Revision"/>
    <w:hidden/>
    <w:uiPriority w:val="99"/>
    <w:unhideWhenUsed/>
    <w:rsid w:val="00157F6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24441554">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023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529E8-272C-4B1C-9F92-FFD48A4E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2526</Words>
  <Characters>14404</Characters>
  <Application>Microsoft Office Word</Application>
  <DocSecurity>0</DocSecurity>
  <Lines>120</Lines>
  <Paragraphs>33</Paragraphs>
  <ScaleCrop>false</ScaleCrop>
  <Company>ETSI</Company>
  <LinksUpToDate>false</LinksUpToDate>
  <CharactersWithSpaces>16897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63</cp:revision>
  <cp:lastPrinted>2019-02-25T14:05:00Z</cp:lastPrinted>
  <dcterms:created xsi:type="dcterms:W3CDTF">2025-05-06T03:29:00Z</dcterms:created>
  <dcterms:modified xsi:type="dcterms:W3CDTF">2025-05-22T02:19:00Z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